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A3" w:rsidRPr="00067DA3" w:rsidRDefault="00F91030" w:rsidP="00067DA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 w:rsidR="00067DA3" w:rsidRPr="00067DA3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 –</w:t>
      </w:r>
    </w:p>
    <w:p w:rsidR="00067DA3" w:rsidRPr="00067DA3" w:rsidRDefault="00067DA3" w:rsidP="00067DA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067DA3">
        <w:rPr>
          <w:rFonts w:ascii="Times New Roman" w:hAnsi="Times New Roman" w:cs="Times New Roman"/>
          <w:sz w:val="24"/>
          <w:szCs w:val="24"/>
        </w:rPr>
        <w:t>средняя общеобразовательная школа №4 город Асино Томская область</w:t>
      </w:r>
    </w:p>
    <w:tbl>
      <w:tblPr>
        <w:tblpPr w:leftFromText="180" w:rightFromText="180" w:vertAnchor="page" w:horzAnchor="margin" w:tblpY="2716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123"/>
        <w:gridCol w:w="3123"/>
        <w:gridCol w:w="3643"/>
      </w:tblGrid>
      <w:tr w:rsidR="00067DA3" w:rsidRPr="00F15124" w:rsidTr="00AC0A69">
        <w:trPr>
          <w:trHeight w:val="1263"/>
        </w:trPr>
        <w:tc>
          <w:tcPr>
            <w:tcW w:w="3123" w:type="dxa"/>
          </w:tcPr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РАССМОТРЕНА </w:t>
            </w:r>
          </w:p>
          <w:p w:rsidR="00067DA3" w:rsidRPr="00F15124" w:rsidRDefault="00067DA3" w:rsidP="00AC0A69">
            <w:pPr>
              <w:pStyle w:val="Default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на заседании методической кафедры учителей </w:t>
            </w:r>
          </w:p>
          <w:p w:rsidR="00067DA3" w:rsidRPr="00F15124" w:rsidRDefault="00067DA3" w:rsidP="00AC0A69">
            <w:pPr>
              <w:pStyle w:val="Default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предметов гуманитарно-эстетического цикла </w:t>
            </w:r>
          </w:p>
          <w:p w:rsidR="00067DA3" w:rsidRPr="00F15124" w:rsidRDefault="00067DA3" w:rsidP="00AC0A69">
            <w:pPr>
              <w:pStyle w:val="Default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Протокол № 1</w:t>
            </w:r>
          </w:p>
          <w:p w:rsidR="00067DA3" w:rsidRPr="00F15124" w:rsidRDefault="00067DA3" w:rsidP="00AC0A6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28.08.2020</w:t>
            </w:r>
            <w:r w:rsidRPr="00F15124">
              <w:rPr>
                <w:sz w:val="22"/>
                <w:szCs w:val="22"/>
              </w:rPr>
              <w:t xml:space="preserve"> г.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Руководитель кафедры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Санникова О.В.</w:t>
            </w:r>
          </w:p>
        </w:tc>
        <w:tc>
          <w:tcPr>
            <w:tcW w:w="3123" w:type="dxa"/>
          </w:tcPr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ПРИНЯТА 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педагогическим советом 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МАОУ-СОШ №4 г. Асино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Протокол № 1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31.08.2020</w:t>
            </w:r>
            <w:r w:rsidRPr="00F1512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643" w:type="dxa"/>
          </w:tcPr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«УТВЕРЖДАЮ» 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 xml:space="preserve">Директор 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МАОУ-СОШ №4 г. Асино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 w:rsidRPr="00F15124">
              <w:rPr>
                <w:sz w:val="22"/>
                <w:szCs w:val="22"/>
              </w:rPr>
              <w:t>_________/Селезнева Е.Н. /</w:t>
            </w:r>
          </w:p>
          <w:p w:rsidR="00067DA3" w:rsidRPr="00F15124" w:rsidRDefault="00067DA3" w:rsidP="00AC0A6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от 01.09.2020</w:t>
            </w:r>
            <w:r w:rsidR="00213F07">
              <w:rPr>
                <w:sz w:val="22"/>
                <w:szCs w:val="22"/>
              </w:rPr>
              <w:t xml:space="preserve"> г. № 240</w:t>
            </w:r>
          </w:p>
        </w:tc>
      </w:tr>
    </w:tbl>
    <w:p w:rsidR="00067DA3" w:rsidRDefault="00067DA3" w:rsidP="00067DA3">
      <w:pPr>
        <w:rPr>
          <w:b/>
        </w:rPr>
      </w:pPr>
    </w:p>
    <w:p w:rsidR="00067DA3" w:rsidRDefault="00067DA3" w:rsidP="00067DA3">
      <w:pPr>
        <w:jc w:val="center"/>
        <w:rPr>
          <w:b/>
        </w:rPr>
      </w:pPr>
    </w:p>
    <w:p w:rsidR="00067DA3" w:rsidRDefault="00067DA3" w:rsidP="00067DA3">
      <w:pPr>
        <w:jc w:val="center"/>
        <w:rPr>
          <w:b/>
        </w:rPr>
      </w:pPr>
    </w:p>
    <w:p w:rsidR="00067DA3" w:rsidRDefault="00067DA3" w:rsidP="00067DA3">
      <w:pPr>
        <w:jc w:val="center"/>
        <w:rPr>
          <w:b/>
        </w:rPr>
      </w:pPr>
    </w:p>
    <w:p w:rsidR="00067DA3" w:rsidRDefault="00067DA3" w:rsidP="00067DA3">
      <w:pPr>
        <w:rPr>
          <w:b/>
        </w:rPr>
      </w:pPr>
    </w:p>
    <w:p w:rsidR="00067DA3" w:rsidRDefault="00067DA3" w:rsidP="00067DA3">
      <w:pPr>
        <w:rPr>
          <w:b/>
        </w:rPr>
      </w:pPr>
    </w:p>
    <w:p w:rsidR="00067DA3" w:rsidRDefault="00067DA3" w:rsidP="00067DA3">
      <w:pPr>
        <w:jc w:val="center"/>
        <w:rPr>
          <w:b/>
        </w:rPr>
      </w:pPr>
    </w:p>
    <w:p w:rsidR="00067DA3" w:rsidRDefault="00067DA3" w:rsidP="00067DA3">
      <w:pPr>
        <w:jc w:val="center"/>
        <w:rPr>
          <w:b/>
        </w:rPr>
      </w:pPr>
    </w:p>
    <w:p w:rsidR="00067DA3" w:rsidRPr="000F4494" w:rsidRDefault="00067DA3" w:rsidP="00213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494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67DA3" w:rsidRPr="000F4494" w:rsidRDefault="00067DA3" w:rsidP="00213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494">
        <w:rPr>
          <w:rFonts w:ascii="Times New Roman" w:hAnsi="Times New Roman" w:cs="Times New Roman"/>
          <w:b/>
          <w:sz w:val="24"/>
          <w:szCs w:val="24"/>
        </w:rPr>
        <w:t>по праву для 10</w:t>
      </w:r>
      <w:r w:rsidR="000F4494" w:rsidRPr="000F4494">
        <w:rPr>
          <w:rFonts w:ascii="Times New Roman" w:hAnsi="Times New Roman" w:cs="Times New Roman"/>
          <w:b/>
          <w:sz w:val="24"/>
          <w:szCs w:val="24"/>
        </w:rPr>
        <w:t>-11</w:t>
      </w:r>
      <w:r w:rsidRPr="000F4494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067DA3" w:rsidRPr="000F4494" w:rsidRDefault="00067DA3" w:rsidP="00213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494"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067DA3" w:rsidRPr="000C363F" w:rsidRDefault="00067DA3" w:rsidP="00067DA3">
      <w:pPr>
        <w:tabs>
          <w:tab w:val="left" w:pos="6577"/>
        </w:tabs>
        <w:jc w:val="center"/>
        <w:rPr>
          <w:b/>
        </w:rPr>
      </w:pPr>
    </w:p>
    <w:p w:rsidR="00067DA3" w:rsidRPr="000C363F" w:rsidRDefault="00067DA3" w:rsidP="00067DA3">
      <w:pPr>
        <w:tabs>
          <w:tab w:val="left" w:pos="6577"/>
        </w:tabs>
        <w:rPr>
          <w:b/>
        </w:rPr>
      </w:pPr>
    </w:p>
    <w:p w:rsidR="00067DA3" w:rsidRPr="000C363F" w:rsidRDefault="00067DA3" w:rsidP="00067DA3"/>
    <w:p w:rsidR="00067DA3" w:rsidRPr="000C363F" w:rsidRDefault="00067DA3" w:rsidP="00067DA3">
      <w:pPr>
        <w:jc w:val="center"/>
        <w:rPr>
          <w:bCs/>
        </w:rPr>
      </w:pPr>
    </w:p>
    <w:p w:rsidR="00067DA3" w:rsidRPr="00067DA3" w:rsidRDefault="00067DA3" w:rsidP="00067DA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67DA3">
        <w:rPr>
          <w:rFonts w:ascii="Times New Roman" w:hAnsi="Times New Roman" w:cs="Times New Roman"/>
          <w:sz w:val="24"/>
          <w:szCs w:val="24"/>
        </w:rPr>
        <w:t xml:space="preserve">Составитель: Е.Е.Захарушкина, </w:t>
      </w:r>
    </w:p>
    <w:p w:rsidR="00067DA3" w:rsidRPr="00067DA3" w:rsidRDefault="00067DA3" w:rsidP="00067DA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67DA3">
        <w:rPr>
          <w:rFonts w:ascii="Times New Roman" w:hAnsi="Times New Roman" w:cs="Times New Roman"/>
          <w:sz w:val="24"/>
          <w:szCs w:val="24"/>
        </w:rPr>
        <w:t>высшая квалификационная категория</w:t>
      </w:r>
    </w:p>
    <w:p w:rsidR="00067DA3" w:rsidRPr="000C363F" w:rsidRDefault="00067DA3" w:rsidP="00067DA3">
      <w:pPr>
        <w:jc w:val="right"/>
      </w:pPr>
    </w:p>
    <w:p w:rsidR="00067DA3" w:rsidRDefault="00067DA3" w:rsidP="00067DA3">
      <w:pPr>
        <w:rPr>
          <w:bCs/>
        </w:rPr>
      </w:pPr>
    </w:p>
    <w:p w:rsidR="00067DA3" w:rsidRDefault="00067DA3" w:rsidP="00067DA3">
      <w:pPr>
        <w:jc w:val="center"/>
        <w:rPr>
          <w:bCs/>
        </w:rPr>
      </w:pPr>
    </w:p>
    <w:p w:rsidR="00067DA3" w:rsidRDefault="00067DA3" w:rsidP="00067DA3">
      <w:pPr>
        <w:jc w:val="center"/>
        <w:rPr>
          <w:bCs/>
        </w:rPr>
      </w:pPr>
    </w:p>
    <w:p w:rsidR="00213F07" w:rsidRDefault="00213F07" w:rsidP="00067DA3">
      <w:pPr>
        <w:jc w:val="center"/>
        <w:rPr>
          <w:bCs/>
        </w:rPr>
      </w:pPr>
    </w:p>
    <w:p w:rsidR="00067DA3" w:rsidRDefault="00067DA3" w:rsidP="00552383">
      <w:pPr>
        <w:rPr>
          <w:bCs/>
        </w:rPr>
      </w:pPr>
    </w:p>
    <w:p w:rsidR="00067DA3" w:rsidRDefault="00067DA3" w:rsidP="00067DA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7DA3">
        <w:rPr>
          <w:rFonts w:ascii="Times New Roman" w:hAnsi="Times New Roman" w:cs="Times New Roman"/>
          <w:bCs/>
          <w:sz w:val="24"/>
          <w:szCs w:val="24"/>
        </w:rPr>
        <w:t>Асино 2020г.</w:t>
      </w:r>
    </w:p>
    <w:p w:rsidR="00213F07" w:rsidRPr="00067DA3" w:rsidRDefault="00213F07" w:rsidP="00067DA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67DA3" w:rsidRPr="00067DA3" w:rsidRDefault="00067DA3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067DA3">
        <w:rPr>
          <w:b/>
          <w:color w:val="000000"/>
        </w:rPr>
        <w:lastRenderedPageBreak/>
        <w:t>Пояснительная записка.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Рабочая программа по праву для 10-11 классов составлена в соответствии с ФГОС на основе авторской программы Е. К. Калуцкой «Право 10—11 классы»: учебно-методическое пособие — М. : Дрофа, 2017. — 124 с., разработанной к учебнику «Право. 10—11 классы» А. Ф. Никитина, Т. И. Никитиной, Т. Ф. Акчурина. Данная рабочая программа ориентирована на использование учебника: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«Право. 10—11 кл. Базовый и углублённый уровни/ А. Ф. Никитин, Т. И. Никитина»: Дрофа; Москва; 2018 – 447 с.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Учебные планы ООП ООО и СОО отводят на изучение истории в 10-11 классах основной школы 2 учебных часа в неделю в течение </w:t>
      </w:r>
      <w:r w:rsidR="00067DA3">
        <w:rPr>
          <w:color w:val="000000"/>
        </w:rPr>
        <w:t>каждого года обучения, всего 136</w:t>
      </w:r>
      <w:r>
        <w:rPr>
          <w:color w:val="000000"/>
        </w:rPr>
        <w:t xml:space="preserve"> часов.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Изучение права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ФГОС ООО.</w:t>
      </w:r>
    </w:p>
    <w:p w:rsidR="00067DA3" w:rsidRPr="00067DA3" w:rsidRDefault="00F91030" w:rsidP="00067DA3">
      <w:pPr>
        <w:tabs>
          <w:tab w:val="left" w:pos="284"/>
          <w:tab w:val="left" w:pos="426"/>
        </w:tabs>
        <w:ind w:right="-28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 w:rsidR="00067DA3" w:rsidRPr="00067DA3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067DA3" w:rsidRPr="00067DA3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предмета, курса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Личностные результаты: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 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 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 готовность к служению Отечеству, его защите;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 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 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 нравственное сознание и поведение на основе усвоения общечеловеческих ценностей; 9) 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10) 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11) основы экологического мышления, осознание влияния социально-экономических процессов на состояние природной среды; приобретение опыта экологонаправленной деятельности;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12) ответственное отношение к созданию семьи на основе осознанного принятия ценностей семейной жизни.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Метапредметные результаты: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самостоятельное определение цели, умение задавать параметры и критерии, по которым можно определить, что цель достигнута;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2) оценка возможных последствий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постановка и формулирование собственных задач в образовательной деятельности и жизненных ситуациях;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оценка ресурсов, в том числе времени и других нематериальных ресурсов, необходимых для достижения поставленной цели;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выбор пути достижения цели, умение планировать решение поставленных задач, оптимизируя материальные и нематериальные затраты;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организация эффективного поиска ресурсов, необходимых для достижения поставленной цели;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 сопоставление полученного результата деятельности с поставленной заранее целью;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 обобщенные способы решения задач, в том числе умение осуществлять развернутый информационный поиск и ставить на его основе новые (учебные и познавательные) задачи;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9) критическая оценка и интерпретация информации с разных позиций, распознание и фиксация противоречия в информационных источниках;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10) использование различных модельно-схематических средств для представления существенных связей и отношений, а также противоречий, выявленных в информационных источниках;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11) критическое аргументирование в отношении действий и суждений другого;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12) целенаправленный поиск возможностей для широкого переноса средств и способов действия;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13) индивидуальная образовательная траектория, учитывая ограничения со стороны других участников и ресурсные ограничения;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14) осуществление деловой коммуникации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15) способность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 д.);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16) способность координировать и выполнять работу в условиях реального, виртуального и комбинированного взаимодействия;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17) умение развернуто, логично и точно излагать свою точку зрения с использованием адекватных (устных и письменных) языковых средств;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18) возможность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Предметные результаты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1) классификация государства по их признакам, функциям и формам;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выявление элементов системы права и дифференциация источников права;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3) характеристика нормативно-правового акта как основы законодательства;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4) различение видов социальных и правовых норм, выявление особенностей правовых норм как вида социальных норм;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5) различение субъектов и объектов правоотношений;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дифференциация правоспособности и дееспособности;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 оценка возможных последствий правомерного и неправомерного поведения человека, умение делать соответствующие выводы;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 оценка собственного возможного вклада в становление и развитие правопорядка и законности в Российской Федерации;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9) характеристика Конституции Российской Федерации как основного закона государства, определяющего государственное устройство Российской Федерации;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10) осознанное содействие соблюдению Конституции Российской Федерации, уважение прав и свобод другого человека, демократических ценностей и правопорядка;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11) способность указывать особенности гражданства как устойчивой правовой связи между государством и человеком;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12) умение устанавливать взаимосвязь между правами и обязанностями гражданина Российской Федерации;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13) знание элементов системы органов государственной власти в Российской Федерации; различать функции Президента, Правительства и Федерального Собрания Российской Федерации;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14) выявление особенностей судебной системы и системы правоохранительных органов в Российской Федерации;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15) описание законодательного процесса как целостного государственного механизма;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16) характеристика избирательного процесса в Российской Федерации;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17) способность объяснять на конкретном примере структуру и функции органов местного самоуправления в Российской Федерации;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18) умение характеризовать и классифицировать права человека;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19) объяснение основных идей международных документов, направленных на защиту прав человека;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20) характеристика гражданского, семейного, трудового, административного, уголовного, налогового права как ведущих отраслей российского права;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21) умение характеризовать субъектов гражданских правоотношений, различать организационно-правовые формы предпринимательской деятельности;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22) способность иллюстрировать примерами нормы законодательства о защите прав потребителя;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23) возможность иллюстрировать примерами особенности реализации права собственности, различать виды гражданско-правовых сделок и раскрывать особенности гражданско-правового договора;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24) умение иллюстрировать примерами привлечение к гражданско-правовой ответственности;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25) характеристика прав и обязанностей членов семьи;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26) способность объяснять порядок и условия регистрации и расторжения брака;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27) характеристика трудовых правоотношений и дифференциация участников этих правоотношений;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28) умение раскрывать содержание трудового договора;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29) разъяснение на примерах особенности положения несовершеннолетних в трудовых отношениях;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30) способность иллюстрировать примерами способы разрешения трудовых споров и привлечение к дисциплинарной ответственности;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31) умение различать виды административных правонарушений и описывать порядок привлечения к административной ответственности;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32) дифференциация видов административных наказаний;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33) дифференциация видов преступлений и наказания за них;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34) выявление специфики уголовной ответственности несовершеннолетних;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35) способность различать права и обязанности налогоплательщика;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36) умение анализировать практические ситуации, связанные с гражданскими, семейными, трудовыми, уголовными и налоговыми правоотношениями; в предлагаемых модельных ситуациях определять признаки правонарушения;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37) способность различать гражданское, арбитражное, уголовное судопроизводство, грамотно применять правовые нормы для разрешения конфликтов правовыми способами; 38) умение высказывать обоснованные суждения, основываясь на внутренней убежденности в необходимости соблюдения норм права;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39) способность различать виды юридических профессий;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40) различение предмета и методов правового регулирования;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41) выявление общественной опасности коррупции для гражданина, общества и государства;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42) различение прав и обязанностей, гарантируемых Конституцией Российской Федерации и в рамках других отраслей права;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43) выявление особенностей референдума;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44) различение основных принципов международного гуманитарного права;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45) характеристика основных категорий обязательственного права;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46) способность целостно описывать порядок заключения гражданско-правового договора;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47) умение выявлять способы защиты гражданских прав;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48) определение ответственности родителей по воспитанию своих детей;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49) различение рабочего времени и времени отдыха, умение разрешать трудовые споры правовыми способами;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50) способность описывать порядок освобождения от уголовной ответственности;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51) соотнесение налоговых правонарушений и ответственности за их совершение;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52) применение правовых знаний для аргументации собственной позиции в конкретных правовых ситуациях с использованием нормативных актов.</w:t>
      </w:r>
    </w:p>
    <w:p w:rsidR="00067DA3" w:rsidRPr="00067DA3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 w:rsidR="00067DA3" w:rsidRPr="00067DA3">
        <w:rPr>
          <w:b/>
          <w:color w:val="000000"/>
          <w:sz w:val="21"/>
          <w:szCs w:val="21"/>
        </w:rPr>
        <w:t>Предметные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 класс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1. Теория государства и права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уважать ценности демократии; </w:t>
      </w:r>
      <w:r>
        <w:rPr>
          <w:color w:val="000000"/>
        </w:rPr>
        <w:br/>
        <w:t xml:space="preserve">- осознавать свои роль и место в процессе построения демократического государства в России; </w:t>
      </w:r>
      <w:r>
        <w:rPr>
          <w:color w:val="000000"/>
        </w:rPr>
        <w:br/>
        <w:t>- понимать роль права в жизни общества, значение законодательства для развития всех сфер общества;</w:t>
      </w:r>
      <w:r>
        <w:rPr>
          <w:color w:val="000000"/>
        </w:rPr>
        <w:br/>
        <w:t xml:space="preserve">- понимать связь норм права и норм морали; </w:t>
      </w:r>
      <w:r>
        <w:rPr>
          <w:color w:val="000000"/>
        </w:rPr>
        <w:br/>
        <w:t xml:space="preserve">- иметь представление о системе российского права; </w:t>
      </w:r>
      <w:r>
        <w:rPr>
          <w:color w:val="000000"/>
        </w:rPr>
        <w:br/>
        <w:t xml:space="preserve">- уважать законность, поддерживать правопорядок в обществе; </w:t>
      </w:r>
      <w:r>
        <w:rPr>
          <w:color w:val="000000"/>
        </w:rPr>
        <w:br/>
        <w:t>- формировать в себе законопослушное поведение;</w:t>
      </w:r>
      <w:r>
        <w:rPr>
          <w:color w:val="000000"/>
        </w:rPr>
        <w:br/>
        <w:t>-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классифицировать в табличной форме основные и дополнительные признаки государства;</w:t>
      </w:r>
      <w:r>
        <w:rPr>
          <w:color w:val="000000"/>
        </w:rPr>
        <w:br/>
        <w:t>- систематизировать информацию в форме схемы по следующим темам: «Внутренние и внешние функции государства», «Формы правления», «Политические режимы»;</w:t>
      </w:r>
      <w:r>
        <w:rPr>
          <w:color w:val="000000"/>
        </w:rPr>
        <w:br/>
        <w:t xml:space="preserve">- формулировать понятие «государство»; </w:t>
      </w:r>
      <w:r>
        <w:rPr>
          <w:color w:val="000000"/>
        </w:rPr>
        <w:br/>
        <w:t>- характеризовать основные теоретические подходы к пониманию сущности государства;</w:t>
      </w:r>
      <w:r>
        <w:rPr>
          <w:color w:val="000000"/>
        </w:rPr>
        <w:br/>
        <w:t>- классифицировать признаки государства, выделяя основные и дополнительные;</w:t>
      </w:r>
      <w:r>
        <w:rPr>
          <w:color w:val="000000"/>
        </w:rPr>
        <w:br/>
        <w:t xml:space="preserve">- сравнивать и характеризовать формы правления; </w:t>
      </w:r>
      <w:r>
        <w:rPr>
          <w:color w:val="000000"/>
        </w:rPr>
        <w:br/>
        <w:t>- классифицировать формы государственного устройства.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учиться осознавать и нести свою ответственность за будущее своей страны, способствовать развитию в России правового государства и гражданского общества, уважать и соблюдать принципы правового государства; </w:t>
      </w:r>
      <w:r>
        <w:rPr>
          <w:color w:val="000000"/>
        </w:rPr>
        <w:br/>
        <w:t>- уметь применять свои знания на практике, анализировать конкретные жизненные ситуации, делать выводы и корректировать свое поведение;</w:t>
      </w:r>
      <w:r>
        <w:rPr>
          <w:color w:val="000000"/>
        </w:rPr>
        <w:br/>
        <w:t>- учиться исследовать документы, составлять планы, формулировать собственные выводы;</w:t>
      </w:r>
      <w:r>
        <w:rPr>
          <w:color w:val="000000"/>
        </w:rPr>
        <w:br/>
        <w:t xml:space="preserve">- используя дополнительные источники информации, в том числе интернет-ресурсы, приводить примеры стран с различными политическими режимами; </w:t>
      </w:r>
      <w:r>
        <w:rPr>
          <w:color w:val="000000"/>
        </w:rPr>
        <w:br/>
        <w:t>- систематизировать в таблице информацию о функциях и признаках права;</w:t>
      </w:r>
      <w:r>
        <w:rPr>
          <w:color w:val="000000"/>
        </w:rPr>
        <w:br/>
        <w:t>- иллюстрировать примерами структуру норм российского права, ее элементы, а также неполные по структуре нормы;</w:t>
      </w:r>
      <w:r>
        <w:rPr>
          <w:color w:val="000000"/>
        </w:rPr>
        <w:br/>
        <w:t>- приводить конкретные примеры источников права в России, Великобритании, Франции и США;</w:t>
      </w:r>
      <w:r>
        <w:rPr>
          <w:color w:val="000000"/>
        </w:rPr>
        <w:br/>
        <w:t>- опираясь на свои обществоведческие знания, данные СМИ, обосновывать собственное мнение в дискуссии об отношении общества и права;</w:t>
      </w:r>
      <w:r>
        <w:rPr>
          <w:color w:val="000000"/>
        </w:rPr>
        <w:br/>
        <w:t>- учиться находить необходимую по теме информацию, представленную в любом виде, использовать ее в своей проектной и исследовательской деятельности.</w:t>
      </w:r>
    </w:p>
    <w:p w:rsidR="00F91030" w:rsidRDefault="00F91030" w:rsidP="00067DA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Тема 2. Конституционное право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формировать чувство гражданственности; учиться быть гражданином своей страны;</w:t>
      </w:r>
      <w:r>
        <w:rPr>
          <w:color w:val="000000"/>
        </w:rPr>
        <w:br/>
        <w:t>- понимать значение Конституции РФ в политической, экономической и общественной жизни и развитии нашей страны;</w:t>
      </w:r>
      <w:r>
        <w:rPr>
          <w:color w:val="000000"/>
        </w:rPr>
        <w:br/>
        <w:t xml:space="preserve">- знать основы конституционного строя России, поддерживать его в жизни; </w:t>
      </w:r>
      <w:r>
        <w:rPr>
          <w:color w:val="000000"/>
        </w:rPr>
        <w:br/>
        <w:t xml:space="preserve">- понимать структуру государственной власти в России; </w:t>
      </w:r>
      <w:r>
        <w:rPr>
          <w:color w:val="000000"/>
        </w:rPr>
        <w:br/>
        <w:t xml:space="preserve">- учиться исследовать документы; </w:t>
      </w:r>
      <w:r>
        <w:rPr>
          <w:color w:val="000000"/>
        </w:rPr>
        <w:br/>
        <w:t>- формировать навыки ведения диалога, дискуссии, формулировать свое мнение;</w:t>
      </w:r>
      <w:r>
        <w:rPr>
          <w:color w:val="000000"/>
        </w:rPr>
        <w:br/>
        <w:t xml:space="preserve">- проанализировать и сравнивать различные способы принятия конституций; </w:t>
      </w:r>
      <w:r>
        <w:rPr>
          <w:color w:val="000000"/>
        </w:rPr>
        <w:br/>
        <w:t>- систематизировать информацию о принципах конституционного права в схематичном виде;</w:t>
      </w:r>
      <w:r>
        <w:rPr>
          <w:color w:val="000000"/>
        </w:rPr>
        <w:br/>
        <w:t>- формулировать понятие «конституция»;</w:t>
      </w:r>
      <w:r>
        <w:rPr>
          <w:color w:val="000000"/>
        </w:rPr>
        <w:br/>
        <w:t>- классифицировать способы принятия конституций;</w:t>
      </w:r>
      <w:r>
        <w:rPr>
          <w:color w:val="000000"/>
        </w:rPr>
        <w:br/>
        <w:t xml:space="preserve">- называть и характеризовать виды конституций; </w:t>
      </w:r>
      <w:r>
        <w:rPr>
          <w:color w:val="000000"/>
        </w:rPr>
        <w:br/>
        <w:t xml:space="preserve">- объяснять роль конституции как правового документа; </w:t>
      </w:r>
      <w:r>
        <w:rPr>
          <w:color w:val="000000"/>
        </w:rPr>
        <w:br/>
        <w:t xml:space="preserve">- определять понятие «конституционное (государственное) право»; </w:t>
      </w:r>
      <w:r>
        <w:rPr>
          <w:color w:val="000000"/>
        </w:rPr>
        <w:br/>
        <w:t xml:space="preserve">- классифицировать принципы конституционного права; </w:t>
      </w:r>
      <w:r>
        <w:rPr>
          <w:color w:val="000000"/>
        </w:rPr>
        <w:br/>
        <w:t>- характеризовать статус Президента РФ по Конституции;</w:t>
      </w:r>
      <w:r>
        <w:rPr>
          <w:color w:val="000000"/>
        </w:rPr>
        <w:br/>
        <w:t>- выделять основные функции Президента РФ как главы государства и гаранта Конституции РФ;</w:t>
      </w:r>
      <w:r>
        <w:rPr>
          <w:color w:val="000000"/>
        </w:rPr>
        <w:br/>
        <w:t xml:space="preserve">- классифицировать по группам полномочия Президента РФ; </w:t>
      </w:r>
      <w:r>
        <w:rPr>
          <w:color w:val="000000"/>
        </w:rPr>
        <w:br/>
        <w:t xml:space="preserve">- характеризовать правотворческую деятельность Президента РФ, роль его указов и распоряжений; </w:t>
      </w:r>
      <w:r>
        <w:rPr>
          <w:color w:val="000000"/>
        </w:rPr>
        <w:br/>
        <w:t xml:space="preserve">- рассматривать по Конституции РФ выборы Президента РФ; </w:t>
      </w:r>
      <w:r>
        <w:rPr>
          <w:color w:val="000000"/>
        </w:rPr>
        <w:br/>
        <w:t xml:space="preserve">- анализировать определенные Конституцией РФ причины прекращения исполнения полномочий Президентом РФ; </w:t>
      </w:r>
      <w:r>
        <w:rPr>
          <w:color w:val="000000"/>
        </w:rPr>
        <w:br/>
        <w:t>- обосновывать, почему Россия является государством с республиканской формой правления;</w:t>
      </w:r>
      <w:r>
        <w:rPr>
          <w:color w:val="000000"/>
        </w:rPr>
        <w:br/>
        <w:t xml:space="preserve">- формулировать определение понятия «парламент»; </w:t>
      </w:r>
      <w:r>
        <w:rPr>
          <w:color w:val="000000"/>
        </w:rPr>
        <w:br/>
        <w:t xml:space="preserve">- характеризовать структуру российского парламента; </w:t>
      </w:r>
      <w:r>
        <w:rPr>
          <w:color w:val="000000"/>
        </w:rPr>
        <w:br/>
        <w:t xml:space="preserve">- выделять основные функции парламента; </w:t>
      </w:r>
      <w:r>
        <w:rPr>
          <w:color w:val="000000"/>
        </w:rPr>
        <w:br/>
        <w:t>- описывать порядок формирования Совета Федерации; ▪рассматривать порядок выборов депутатов Государственной Думы.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привлекая свои обществоведческие знания, дополнительные источники информации, составлять схему элементов конституционализма;</w:t>
      </w:r>
      <w:r>
        <w:rPr>
          <w:color w:val="000000"/>
        </w:rPr>
        <w:br/>
        <w:t>- обосновывать и аргументировать собственное мнение в дискуссии на тему «Почему писаные конституции появились только в Новое время»;</w:t>
      </w:r>
      <w:r>
        <w:rPr>
          <w:color w:val="000000"/>
        </w:rPr>
        <w:br/>
        <w:t>- привлекая свои знания по курсу «История. История России», проанализировать ситуацию, сложившуюся в стране к началу 1990-х гг., и причины необходимости принятия новой Конституции РФ;</w:t>
      </w:r>
      <w:r>
        <w:rPr>
          <w:color w:val="000000"/>
        </w:rPr>
        <w:br/>
        <w:t>- систематизировать в табличном виде информацию о достоинствах и недостатках Конституции РФ, сделать собственные выводы; ▪приводить примеры статей, которые были (или будут) изменены; объяснить, почему это было необходимо сделать; свое мнение аргументировать;</w:t>
      </w:r>
      <w:r>
        <w:rPr>
          <w:color w:val="000000"/>
        </w:rPr>
        <w:br/>
        <w:t>- сравнивать источники конституционного права в разных странах;</w:t>
      </w:r>
      <w:r>
        <w:rPr>
          <w:color w:val="000000"/>
        </w:rPr>
        <w:br/>
        <w:t>- классифицировать и сравнивать функции Совета Федерации и Государственной Думы;</w:t>
      </w:r>
      <w:r>
        <w:rPr>
          <w:color w:val="000000"/>
        </w:rPr>
        <w:br/>
        <w:t xml:space="preserve">- объяснять, что означает законодательная инициатива; </w:t>
      </w:r>
      <w:r>
        <w:rPr>
          <w:color w:val="000000"/>
        </w:rPr>
        <w:br/>
        <w:t xml:space="preserve">- классифицировать субъектов законодательной инициативы, определенных Конституцией РФ; </w:t>
      </w:r>
      <w:r>
        <w:rPr>
          <w:color w:val="000000"/>
        </w:rPr>
        <w:br/>
        <w:t xml:space="preserve">- характеризовать законопроект; </w:t>
      </w:r>
      <w:r>
        <w:rPr>
          <w:color w:val="000000"/>
        </w:rPr>
        <w:br/>
        <w:t>- классифицировать по видам законопроекты.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3. Права человека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 знать права и свободы человека и гражданина, гарантируемые Конституцией РФ;</w:t>
      </w:r>
      <w:r>
        <w:rPr>
          <w:color w:val="000000"/>
        </w:rPr>
        <w:br/>
        <w:t>- учиться соблюдать в жизни конституционные обязанности, понимать связь между правами и обязанностями гражданина;</w:t>
      </w:r>
      <w:r>
        <w:rPr>
          <w:color w:val="000000"/>
        </w:rPr>
        <w:br/>
        <w:t>- знать основные российские и международные документы о правах человека и ребенка;</w:t>
      </w:r>
      <w:r>
        <w:rPr>
          <w:color w:val="000000"/>
        </w:rPr>
        <w:br/>
        <w:t xml:space="preserve">- иметь представление об организациях, защищающих права и свободы человека и ребенка, понимать, кто и как осуществляет защиту прав человека и ребенка в России и на международном уровне; </w:t>
      </w:r>
      <w:r>
        <w:rPr>
          <w:color w:val="000000"/>
        </w:rPr>
        <w:br/>
        <w:t xml:space="preserve">- основываясь на собственных знаниях, учиться защищать нарушенные права несовершеннолетних; </w:t>
      </w:r>
      <w:r>
        <w:rPr>
          <w:color w:val="000000"/>
        </w:rPr>
        <w:br/>
        <w:t>- повышать свою правовую культуру, формировать в себе качества правозащитника;</w:t>
      </w:r>
      <w:r>
        <w:rPr>
          <w:color w:val="000000"/>
        </w:rPr>
        <w:br/>
        <w:t>- составлять схему конституционных прав и свобод человека, закрепленных в Конституции РФ;</w:t>
      </w:r>
      <w:r>
        <w:rPr>
          <w:color w:val="000000"/>
        </w:rPr>
        <w:br/>
        <w:t>- приводить из истории и современности примеры нарушений прав человека: геноцида, апартеида, расизма, дискриминации меньшинств;</w:t>
      </w:r>
      <w:r>
        <w:rPr>
          <w:color w:val="000000"/>
        </w:rPr>
        <w:br/>
        <w:t xml:space="preserve">- раскрывать понятие дискриминации национальных меньшинств; </w:t>
      </w:r>
      <w:r>
        <w:rPr>
          <w:color w:val="000000"/>
        </w:rPr>
        <w:br/>
        <w:t>- показывать, чем опасны повседневные, массовые нарушения прав человека, какие из них наиболее опасны;</w:t>
      </w:r>
      <w:r>
        <w:rPr>
          <w:color w:val="000000"/>
        </w:rPr>
        <w:br/>
        <w:t xml:space="preserve">- рассказывать, какую роль в защите прав человека играет ООН; </w:t>
      </w:r>
      <w:r>
        <w:rPr>
          <w:color w:val="000000"/>
        </w:rPr>
        <w:br/>
        <w:t>- перечислять и характеризовать функции международных правозащитных организаций;</w:t>
      </w:r>
      <w:r>
        <w:rPr>
          <w:color w:val="000000"/>
        </w:rPr>
        <w:br/>
        <w:t>- рассказывать о российских правозащитных организациях, о защите прав человека в России;</w:t>
      </w:r>
      <w:r>
        <w:rPr>
          <w:color w:val="000000"/>
        </w:rPr>
        <w:br/>
        <w:t>- рассказывать о международном гуманитарном праве.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учиться использовать в жизни, отстаивать и защищать свои гражданские, политические, социальные и культурные права; </w:t>
      </w:r>
      <w:r>
        <w:rPr>
          <w:color w:val="000000"/>
        </w:rPr>
        <w:br/>
        <w:t>- формировать навыки ведения диалога, формулируя и отстаивая в дискуссии собственное мнение о правах человека и ребенка в нашей стране;</w:t>
      </w:r>
      <w:r>
        <w:rPr>
          <w:color w:val="000000"/>
        </w:rPr>
        <w:br/>
        <w:t xml:space="preserve">- сравнивать правовой и конституционный статусы человека, показывать на примерах, из чего они складываются; </w:t>
      </w:r>
      <w:r>
        <w:rPr>
          <w:color w:val="000000"/>
        </w:rPr>
        <w:br/>
        <w:t>- анализировать статьи Всеобщей декларации прав человека и выделять положения, которые отражены в российском праве;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 xml:space="preserve">- приводить конкретные примеры гражданских прав по Конституции РФ; </w:t>
      </w:r>
      <w:r>
        <w:rPr>
          <w:color w:val="000000"/>
        </w:rPr>
        <w:br/>
        <w:t>- обосновывать собственное мнение, возможна ли демократия без права граждан участвовать в управлении делами государства;</w:t>
      </w:r>
      <w:r>
        <w:rPr>
          <w:color w:val="000000"/>
        </w:rPr>
        <w:br/>
        <w:t xml:space="preserve">- систематизировать информацию в схематичном виде об экономических, социальных и культурных правах; </w:t>
      </w:r>
      <w:r>
        <w:rPr>
          <w:color w:val="000000"/>
        </w:rPr>
        <w:br/>
        <w:t xml:space="preserve">- обосновывать собственное мнение, почему современной молодежи так трудно реализовывать свое право на труд, приводить примеры из жизни; </w:t>
      </w:r>
      <w:r>
        <w:rPr>
          <w:color w:val="000000"/>
        </w:rPr>
        <w:br/>
        <w:t>- приобретать навыки исследовательской работы, анализировать российские и международные документы о правах человека и ребенка, делать собственные выводы;</w:t>
      </w:r>
      <w:r>
        <w:rPr>
          <w:color w:val="000000"/>
        </w:rPr>
        <w:br/>
        <w:t>- учиться работать с информацией в любом виде, в том числе с интернет-ресурсами, по правам человека в России и за рубежом, оценивать ее, делать собственные выводы о соблюдении или нарушении прав человека.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11 класс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Основные отрасли российского права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4. Гражданское право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учиться защищать свои гражданские права правовыми средствами; </w:t>
      </w:r>
      <w:r>
        <w:rPr>
          <w:color w:val="000000"/>
        </w:rPr>
        <w:br/>
        <w:t xml:space="preserve">- иметь представление об обязательственном праве и видах договоров, чтобы использовать свои знания в дальнейшем на практике; </w:t>
      </w:r>
      <w:r>
        <w:rPr>
          <w:color w:val="000000"/>
        </w:rPr>
        <w:br/>
        <w:t xml:space="preserve">- понимать, что российское законодательство обеспечивает защиту жизни, здоровья, чести и достоинства личности, собственности (материальной и интеллектуальной), чтобы уметь </w:t>
      </w:r>
      <w:r>
        <w:rPr>
          <w:color w:val="000000"/>
        </w:rPr>
        <w:lastRenderedPageBreak/>
        <w:t xml:space="preserve">пользоваться своими гарантированными правами и уметь защищать их всеми законными способами; </w:t>
      </w:r>
      <w:r>
        <w:rPr>
          <w:color w:val="000000"/>
        </w:rPr>
        <w:br/>
        <w:t xml:space="preserve">- знать свои права как потребителя, научиться ими пользоваться в обыденной жизни и защищать их правовыми средствами; </w:t>
      </w:r>
      <w:r>
        <w:rPr>
          <w:color w:val="000000"/>
        </w:rPr>
        <w:br/>
        <w:t xml:space="preserve">- повышать свою правовую культуру в области гражданского права; </w:t>
      </w:r>
      <w:r>
        <w:rPr>
          <w:color w:val="000000"/>
        </w:rPr>
        <w:br/>
        <w:t>- составить схему видов имущественных отношений;</w:t>
      </w:r>
      <w:r>
        <w:rPr>
          <w:color w:val="000000"/>
        </w:rPr>
        <w:br/>
        <w:t>- приводить примеры имущественных отношений, регулируемых гражданским правом;</w:t>
      </w:r>
      <w:r>
        <w:rPr>
          <w:color w:val="000000"/>
        </w:rPr>
        <w:br/>
        <w:t>- систематизировать в таблице информацию об участниках гражданско-правовых отношений;</w:t>
      </w:r>
      <w:r>
        <w:rPr>
          <w:color w:val="000000"/>
        </w:rPr>
        <w:br/>
        <w:t>- анализировать конкретную ситуацию, в которой участниками гражданско-правовых отношений выступают физические и (или) юридические лица;</w:t>
      </w:r>
      <w:r>
        <w:rPr>
          <w:color w:val="000000"/>
        </w:rPr>
        <w:br/>
        <w:t xml:space="preserve">- объяснять, какие отношения регулирует гражданское право; </w:t>
      </w:r>
      <w:r>
        <w:rPr>
          <w:color w:val="000000"/>
        </w:rPr>
        <w:br/>
        <w:t xml:space="preserve">- называть источники гражданского права; </w:t>
      </w:r>
      <w:r>
        <w:rPr>
          <w:color w:val="000000"/>
        </w:rPr>
        <w:br/>
        <w:t xml:space="preserve">- характеризовать особенности ГК РФ; </w:t>
      </w:r>
      <w:r>
        <w:rPr>
          <w:color w:val="000000"/>
        </w:rPr>
        <w:br/>
        <w:t xml:space="preserve">- объяснять причины принятия ГК РФ; </w:t>
      </w:r>
      <w:r>
        <w:rPr>
          <w:color w:val="000000"/>
        </w:rPr>
        <w:br/>
        <w:t xml:space="preserve">- характеризовать имущественные и неимущественные отношения, регулируемые гражданским правом; </w:t>
      </w:r>
      <w:r>
        <w:rPr>
          <w:color w:val="000000"/>
        </w:rPr>
        <w:br/>
        <w:t xml:space="preserve">- называть основных участников гражданско-правовых отношений; </w:t>
      </w:r>
      <w:r>
        <w:rPr>
          <w:color w:val="000000"/>
        </w:rPr>
        <w:br/>
        <w:t xml:space="preserve">- объяснять понятие «физическое лицо»; </w:t>
      </w:r>
      <w:r>
        <w:rPr>
          <w:color w:val="000000"/>
        </w:rPr>
        <w:br/>
        <w:t>- характеризовать юридические лица;</w:t>
      </w:r>
      <w:r>
        <w:rPr>
          <w:color w:val="000000"/>
        </w:rPr>
        <w:br/>
        <w:t xml:space="preserve">- перечислять виды юридических лиц; </w:t>
      </w:r>
      <w:r>
        <w:rPr>
          <w:color w:val="000000"/>
        </w:rPr>
        <w:br/>
        <w:t>- раскрывать понятия гражданской правоспособности и дееспособности;</w:t>
      </w:r>
      <w:r>
        <w:rPr>
          <w:color w:val="000000"/>
        </w:rPr>
        <w:br/>
        <w:t xml:space="preserve">- рассматривать особенности дееспособности несовершеннолетних; </w:t>
      </w:r>
      <w:r>
        <w:rPr>
          <w:color w:val="000000"/>
        </w:rPr>
        <w:br/>
        <w:t xml:space="preserve">- объяснять, что такое эмансипация; </w:t>
      </w:r>
      <w:r>
        <w:rPr>
          <w:color w:val="000000"/>
        </w:rPr>
        <w:br/>
        <w:t xml:space="preserve">- рассказывать о деликтоспособности граждан; </w:t>
      </w:r>
      <w:r>
        <w:rPr>
          <w:color w:val="000000"/>
        </w:rPr>
        <w:br/>
        <w:t>- формулировать понятие «предпринимательская деятельность».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работать с правовой информацией, нормативно-правовыми актами, учиться исследовать, анализировать, делать выводы, давать оценку событиям и процессам с точки зрения соответствия российскому и международному праву;</w:t>
      </w:r>
      <w:r>
        <w:rPr>
          <w:color w:val="000000"/>
        </w:rPr>
        <w:br/>
        <w:t xml:space="preserve">- обосновывать собственное мнение и аргументировать его в дискуссии по вопросам гражданского права; </w:t>
      </w:r>
      <w:r>
        <w:rPr>
          <w:color w:val="000000"/>
        </w:rPr>
        <w:br/>
        <w:t>- проанализировать свои действия с точки зрения гражданско-правовых отношений;</w:t>
      </w:r>
      <w:r>
        <w:rPr>
          <w:color w:val="000000"/>
        </w:rPr>
        <w:br/>
        <w:t>- анализировать источники гражданского права, делать собственные выводы;</w:t>
      </w:r>
      <w:r>
        <w:rPr>
          <w:color w:val="000000"/>
        </w:rPr>
        <w:br/>
        <w:t>- систематизировать в таблице информацию об организационно-правовых формах предприятий и их особенностях;</w:t>
      </w:r>
      <w:r>
        <w:rPr>
          <w:color w:val="000000"/>
        </w:rPr>
        <w:br/>
        <w:t xml:space="preserve">- систематизировать в таблице информацию об основаниях приобретения и прекращения права, иллюстрировать конкретными примерами заключение договоров имущественного страхования (можно на примере вашей семьи); </w:t>
      </w:r>
      <w:r>
        <w:rPr>
          <w:color w:val="000000"/>
        </w:rPr>
        <w:br/>
        <w:t xml:space="preserve">- анализировать источники договорного права — статьи разд. III и IV ГК РФ; делать собственные выводы, чтобы использовать свои знания на практике; </w:t>
      </w:r>
      <w:r>
        <w:rPr>
          <w:color w:val="000000"/>
        </w:rPr>
        <w:br/>
        <w:t>- систематизировать в табличной форме информацию о договорах и сделках, выделить в них общее и различия;</w:t>
      </w:r>
      <w:r>
        <w:rPr>
          <w:color w:val="000000"/>
        </w:rPr>
        <w:br/>
        <w:t>- классифицировать признаки юридического лица;</w:t>
      </w:r>
      <w:r>
        <w:rPr>
          <w:color w:val="000000"/>
        </w:rPr>
        <w:br/>
        <w:t>- классифицировать организационно-правовые формы предприятий;</w:t>
      </w:r>
      <w:r>
        <w:rPr>
          <w:color w:val="000000"/>
        </w:rPr>
        <w:br/>
        <w:t>- сформулировать собственное мнение и аргументировать его в дискуссии «Можно ли победить видеопиратов и как с ними бороться».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5. Налоговое право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приобретать знания правовых основ в области налогового права для дальнейшего их использования на практике; ▪понимать значение и важность налогов для формирования госбюджета, укрепления обороноспособности страны, развития науки и образования, реализации </w:t>
      </w:r>
      <w:r>
        <w:rPr>
          <w:color w:val="000000"/>
        </w:rPr>
        <w:lastRenderedPageBreak/>
        <w:t xml:space="preserve">социальных программ; </w:t>
      </w:r>
      <w:r>
        <w:rPr>
          <w:color w:val="000000"/>
        </w:rPr>
        <w:br/>
        <w:t xml:space="preserve">- систематизировать информацию о налогах в табличной форме: «Виды налогов», «Виды правовой ответственности за неуплату налогов»; </w:t>
      </w:r>
      <w:r>
        <w:rPr>
          <w:color w:val="000000"/>
        </w:rPr>
        <w:br/>
        <w:t xml:space="preserve">- приводить конкретные примеры прямых и косвенных налогов; </w:t>
      </w:r>
      <w:r>
        <w:rPr>
          <w:color w:val="000000"/>
        </w:rPr>
        <w:br/>
        <w:t>- иллюстрировать конкретными примерами налоги федеральные, субъектов РФ и местные;</w:t>
      </w:r>
      <w:r>
        <w:rPr>
          <w:color w:val="000000"/>
        </w:rPr>
        <w:br/>
        <w:t>- анализировать конкретную ситуацию уплаты налога на доходы физических лиц;</w:t>
      </w:r>
      <w:r>
        <w:rPr>
          <w:color w:val="000000"/>
        </w:rPr>
        <w:br/>
        <w:t>- разбирать, доходы от каких источников и как будут облагаться налогом;</w:t>
      </w:r>
      <w:r>
        <w:rPr>
          <w:color w:val="000000"/>
        </w:rPr>
        <w:br/>
        <w:t xml:space="preserve">- формулировать определение понятий «налоговое право», «налоги»; </w:t>
      </w:r>
      <w:r>
        <w:rPr>
          <w:color w:val="000000"/>
        </w:rPr>
        <w:br/>
        <w:t xml:space="preserve">- называть основные источники налогового права; </w:t>
      </w:r>
      <w:r>
        <w:rPr>
          <w:color w:val="000000"/>
        </w:rPr>
        <w:br/>
        <w:t xml:space="preserve">- классифицировать обязанности и права налогоплательщика; </w:t>
      </w:r>
      <w:r>
        <w:rPr>
          <w:color w:val="000000"/>
        </w:rPr>
        <w:br/>
        <w:t xml:space="preserve">- определять субъекты и объекты налоговых отношений; </w:t>
      </w:r>
      <w:r>
        <w:rPr>
          <w:color w:val="000000"/>
        </w:rPr>
        <w:br/>
        <w:t xml:space="preserve">- перечислять налоговые органы; характеризовать аудит; </w:t>
      </w:r>
      <w:r>
        <w:rPr>
          <w:color w:val="000000"/>
        </w:rPr>
        <w:br/>
        <w:t>- классифицировать налоги по видам, давать им характеристику;</w:t>
      </w:r>
      <w:r>
        <w:rPr>
          <w:color w:val="000000"/>
        </w:rPr>
        <w:br/>
        <w:t>- классифицировать и характеризовать виды правовой ответственности за неуплату налогов.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формировать свою гражданскую позицию как активного и ответственного члена российского общества, осознающего свои конституционные права и обязанности, в том числе платить налоги;</w:t>
      </w:r>
      <w:r>
        <w:rPr>
          <w:color w:val="000000"/>
        </w:rPr>
        <w:br/>
        <w:t xml:space="preserve">- обосновывать собственное мнение, почему уплата налогов относится к конституционным обязанностям граждан; </w:t>
      </w:r>
      <w:r>
        <w:rPr>
          <w:color w:val="000000"/>
        </w:rPr>
        <w:br/>
        <w:t>- анализировать результаты собственной исследовательской деятельности по изучению источников налогового права;</w:t>
      </w:r>
      <w:r>
        <w:rPr>
          <w:color w:val="000000"/>
        </w:rPr>
        <w:br/>
        <w:t xml:space="preserve">- принимать активное участие в дискуссиях по темам о местных налогах или об ответственности за уклонение от уплаты налогов; учиться отстаивать и аргументировать собственное мнение; </w:t>
      </w:r>
      <w:r>
        <w:rPr>
          <w:color w:val="000000"/>
        </w:rPr>
        <w:br/>
        <w:t>- пользоваться дополнительными источниками информации, в том числе интернет-ресурсами, в области налогового права, повышать свою правовую культуру.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6. Семейное право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воспитывать в себе гражданскую позицию, осознанно основанную на традиционных национальных и общечеловеческих гуманистических ценностях; </w:t>
      </w:r>
      <w:r>
        <w:rPr>
          <w:color w:val="000000"/>
        </w:rPr>
        <w:br/>
        <w:t xml:space="preserve">- воспитывать толерантное сознание и поведение, способность вести диалог с другими людьми, в том числе с членами своей семьи; </w:t>
      </w:r>
      <w:r>
        <w:rPr>
          <w:color w:val="000000"/>
        </w:rPr>
        <w:br/>
        <w:t xml:space="preserve">- формировать навыки сотрудничества и взаимопомощи со взрослыми, детьми старшего и младшего возраста, прежде всего в своей семье; </w:t>
      </w:r>
      <w:r>
        <w:rPr>
          <w:color w:val="000000"/>
        </w:rPr>
        <w:br/>
        <w:t>- формировать в себе ответственное отношение к созданию семьи на основе осознанного принятия ценностей семейной жизни;</w:t>
      </w:r>
      <w:r>
        <w:rPr>
          <w:color w:val="000000"/>
        </w:rPr>
        <w:br/>
        <w:t xml:space="preserve">- знать, какие права в соответствии с Семейным кодексом РФ имеют дети в семье, анализировать это на примере своей семьи; </w:t>
      </w:r>
      <w:r>
        <w:rPr>
          <w:color w:val="000000"/>
        </w:rPr>
        <w:br/>
        <w:t xml:space="preserve">- анализировать, какие права в соответствии с Семейным кодексом РФ вы имеете в своей семье; </w:t>
      </w:r>
      <w:r>
        <w:rPr>
          <w:color w:val="000000"/>
        </w:rPr>
        <w:br/>
        <w:t xml:space="preserve">- формулировать определения понятий: «семья», «семейное право», «семейные правоотношения»; </w:t>
      </w:r>
      <w:r>
        <w:rPr>
          <w:color w:val="000000"/>
        </w:rPr>
        <w:br/>
        <w:t xml:space="preserve">- называть основные источники семейного законодательства; </w:t>
      </w:r>
      <w:r>
        <w:rPr>
          <w:color w:val="000000"/>
        </w:rPr>
        <w:br/>
        <w:t xml:space="preserve">- определять понятие «брак»; </w:t>
      </w:r>
      <w:r>
        <w:rPr>
          <w:color w:val="000000"/>
        </w:rPr>
        <w:br/>
        <w:t xml:space="preserve">- классифицировать обязательные условия заключения брака; ▪описывать порядок регистрации брака; </w:t>
      </w:r>
      <w:r>
        <w:rPr>
          <w:color w:val="000000"/>
        </w:rPr>
        <w:br/>
        <w:t xml:space="preserve">- характеризовать права и обязанности супругов; </w:t>
      </w:r>
      <w:r>
        <w:rPr>
          <w:color w:val="000000"/>
        </w:rPr>
        <w:br/>
        <w:t xml:space="preserve">- приводить причины и порядок расторжения брака; </w:t>
      </w:r>
      <w:r>
        <w:rPr>
          <w:color w:val="000000"/>
        </w:rPr>
        <w:br/>
        <w:t xml:space="preserve">- характеризовать права и обязанности родителей; </w:t>
      </w:r>
      <w:r>
        <w:rPr>
          <w:color w:val="000000"/>
        </w:rPr>
        <w:br/>
        <w:t xml:space="preserve">- рассматривать лишение родительских прав, алименты; </w:t>
      </w:r>
      <w:r>
        <w:rPr>
          <w:color w:val="000000"/>
        </w:rPr>
        <w:br/>
        <w:t xml:space="preserve">- анализировать права ребенка; </w:t>
      </w:r>
      <w:r>
        <w:rPr>
          <w:color w:val="000000"/>
        </w:rPr>
        <w:br/>
        <w:t xml:space="preserve">- объяснять, как осуществляется защита прав и интересов детей, оставшихся без родителей; </w:t>
      </w:r>
      <w:r>
        <w:rPr>
          <w:color w:val="000000"/>
        </w:rPr>
        <w:br/>
        <w:t>- характеризовать усыновление (удочерение), опеку, попечительство;</w:t>
      </w:r>
      <w:r>
        <w:rPr>
          <w:color w:val="000000"/>
        </w:rPr>
        <w:br/>
      </w:r>
      <w:r>
        <w:rPr>
          <w:color w:val="000000"/>
        </w:rPr>
        <w:lastRenderedPageBreak/>
        <w:t>- систематизировать в табличном виде информацию о правах родителей и детей по семейному законодательству.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обосновывать собственное мнение, почему государство считает важным делом защиту прав и интересов детей, оставшихся без родителей; рассказывать, в каких формах это происходит; </w:t>
      </w:r>
      <w:r>
        <w:rPr>
          <w:color w:val="000000"/>
        </w:rPr>
        <w:br/>
        <w:t xml:space="preserve">- овладевать навыками исследовательской деятельности по изучению и анализу источников семейного права; </w:t>
      </w:r>
      <w:r>
        <w:rPr>
          <w:color w:val="000000"/>
        </w:rPr>
        <w:br/>
        <w:t>- принимать активное участие в дискуссии по теме «Развод и дети», учиться отстаивать и аргументировать собственное мнение, ясно, логично и точно излагать свою точку зрения;</w:t>
      </w:r>
      <w:r>
        <w:rPr>
          <w:color w:val="000000"/>
        </w:rPr>
        <w:br/>
        <w:t>- показывать на конкретных примерах из жизни, что регулируют нормы семейного права;</w:t>
      </w:r>
      <w:r>
        <w:rPr>
          <w:color w:val="000000"/>
        </w:rPr>
        <w:br/>
        <w:t>- обосновывать собственное мнение, почему закон требует, чтобы были соблюдены обязательные условия и порядок заключения брака;</w:t>
      </w:r>
      <w:r>
        <w:rPr>
          <w:color w:val="000000"/>
        </w:rPr>
        <w:br/>
        <w:t>- развивать способность к самостоятельной информационно-познавательной деятельности, учиться работать с различными источниками (в том числе интернет-ресурсами), правовой и социальной информации по семейному праву, анализировать ее и делать собственные выводы.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7. Трудовое право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воспитывать в себе уважение к своему и чужому труду, к людям разных профессий;</w:t>
      </w:r>
      <w:r>
        <w:rPr>
          <w:color w:val="000000"/>
        </w:rPr>
        <w:br/>
        <w:t xml:space="preserve">- формировать у себя ответственное отношение к труду, соблюдению трудовой дисциплины; </w:t>
      </w:r>
      <w:r>
        <w:rPr>
          <w:color w:val="000000"/>
        </w:rPr>
        <w:br/>
        <w:t>- понимать направления государственной политики в области труда, защиты прав работающих;</w:t>
      </w:r>
      <w:r>
        <w:rPr>
          <w:color w:val="000000"/>
        </w:rPr>
        <w:br/>
        <w:t>- анализировать статьи Трудового кодекса РФ, делать собственные выводы;</w:t>
      </w:r>
      <w:r>
        <w:rPr>
          <w:color w:val="000000"/>
        </w:rPr>
        <w:br/>
        <w:t xml:space="preserve">- определять понятия: «трудовое право», «трудовые правоотношения»; </w:t>
      </w:r>
      <w:r>
        <w:rPr>
          <w:color w:val="000000"/>
        </w:rPr>
        <w:br/>
        <w:t xml:space="preserve">- называть источники трудового законодательства; </w:t>
      </w:r>
      <w:r>
        <w:rPr>
          <w:color w:val="000000"/>
        </w:rPr>
        <w:br/>
        <w:t xml:space="preserve">- сравнивать содержание понятия «труд» в экономике и праве; </w:t>
      </w:r>
      <w:r>
        <w:rPr>
          <w:color w:val="000000"/>
        </w:rPr>
        <w:br/>
        <w:t xml:space="preserve">- перечислять участников трудовых правоотношений; </w:t>
      </w:r>
      <w:r>
        <w:rPr>
          <w:color w:val="000000"/>
        </w:rPr>
        <w:br/>
        <w:t xml:space="preserve">- характеризовать коллективный договор; </w:t>
      </w:r>
      <w:r>
        <w:rPr>
          <w:color w:val="000000"/>
        </w:rPr>
        <w:br/>
        <w:t xml:space="preserve">- анализировать статьи трудового договора, условия его заключения и основания прекращения; </w:t>
      </w:r>
      <w:r>
        <w:rPr>
          <w:color w:val="000000"/>
        </w:rPr>
        <w:br/>
        <w:t>- формулировать определения понятий: «рабочее время» и «время отдыха»;</w:t>
      </w:r>
      <w:r>
        <w:rPr>
          <w:color w:val="000000"/>
        </w:rPr>
        <w:br/>
        <w:t xml:space="preserve">- классифицировать виды рабочего времени; </w:t>
      </w:r>
      <w:r>
        <w:rPr>
          <w:color w:val="000000"/>
        </w:rPr>
        <w:br/>
        <w:t xml:space="preserve">- характеризовать заработную плату и ее системы; </w:t>
      </w:r>
      <w:r>
        <w:rPr>
          <w:color w:val="000000"/>
        </w:rPr>
        <w:br/>
        <w:t>- анализировать мероприятия по охране труда и социальной защите граждан;</w:t>
      </w:r>
      <w:r>
        <w:rPr>
          <w:color w:val="000000"/>
        </w:rPr>
        <w:br/>
        <w:t>- объяснять, почему возникают трудовые споры, рассматривать их виды и пути разрешения.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научиться защищать свои трудовые права; </w:t>
      </w:r>
      <w:r>
        <w:rPr>
          <w:color w:val="000000"/>
        </w:rPr>
        <w:br/>
        <w:t xml:space="preserve">- иметь представление о льготах для несовершеннолетних; </w:t>
      </w:r>
      <w:r>
        <w:rPr>
          <w:color w:val="000000"/>
        </w:rPr>
        <w:br/>
        <w:t>- воспитывать в себе умение работать в коллективе;</w:t>
      </w:r>
      <w:r>
        <w:rPr>
          <w:color w:val="000000"/>
        </w:rPr>
        <w:br/>
        <w:t xml:space="preserve">- классифицировать в схематичном виде меры поощрения и взыскания, применяемые к работнику; </w:t>
      </w:r>
      <w:r>
        <w:rPr>
          <w:color w:val="000000"/>
        </w:rPr>
        <w:br/>
        <w:t>- используя дополнительную литературу и интернет-ресурсы, составить трудовой договор;</w:t>
      </w:r>
      <w:r>
        <w:rPr>
          <w:color w:val="000000"/>
        </w:rPr>
        <w:br/>
        <w:t xml:space="preserve">- систематизировать в табличной форме информацию об условиях заключения трудового договора и основаниях его прекращения; </w:t>
      </w:r>
      <w:r>
        <w:rPr>
          <w:color w:val="000000"/>
        </w:rPr>
        <w:br/>
        <w:t xml:space="preserve">- рассматривать характеристики систем заработной платы и сравнить их; </w:t>
      </w:r>
      <w:r>
        <w:rPr>
          <w:color w:val="000000"/>
        </w:rPr>
        <w:br/>
        <w:t>- принимать участие в дискуссии о рабочем времени и времени отдыха, формулировать и отстаивать свое мнение;</w:t>
      </w:r>
      <w:r>
        <w:rPr>
          <w:color w:val="000000"/>
        </w:rPr>
        <w:br/>
        <w:t xml:space="preserve">- использовать, анализировать и систематизировать информацию из любых источников, касающуюся вопросов трудового права, для применения на практике; </w:t>
      </w:r>
      <w:r>
        <w:rPr>
          <w:color w:val="000000"/>
        </w:rPr>
        <w:br/>
        <w:t>- формулировать собственное мнение, зачем вам необходимо знать основы трудового права.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8. Административное право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учиться соблюдать и поддерживать правопорядок в обществе; </w:t>
      </w:r>
      <w:r>
        <w:rPr>
          <w:color w:val="000000"/>
        </w:rPr>
        <w:br/>
        <w:t>- формировать в себе уважение к правопорядку и собственное правомерное поведение;</w:t>
      </w:r>
      <w:r>
        <w:rPr>
          <w:color w:val="000000"/>
        </w:rPr>
        <w:br/>
      </w:r>
      <w:r>
        <w:rPr>
          <w:color w:val="000000"/>
        </w:rPr>
        <w:lastRenderedPageBreak/>
        <w:t xml:space="preserve">- усвоить основы административного права; </w:t>
      </w:r>
      <w:r>
        <w:rPr>
          <w:color w:val="000000"/>
        </w:rPr>
        <w:br/>
        <w:t>- иметь представление об административных правонарушениях и наказаниях за них;</w:t>
      </w:r>
      <w:r>
        <w:rPr>
          <w:color w:val="000000"/>
        </w:rPr>
        <w:br/>
        <w:t>- учиться использовать свои знания на практике, самому не нарушать правила безопасного поведения, не совершать административные правонарушения, угрожающие жизни и здоровью людей;</w:t>
      </w:r>
      <w:r>
        <w:rPr>
          <w:color w:val="000000"/>
        </w:rPr>
        <w:br/>
        <w:t xml:space="preserve">- анализировать статьи КоАП РФ; </w:t>
      </w:r>
      <w:r>
        <w:rPr>
          <w:color w:val="000000"/>
        </w:rPr>
        <w:br/>
        <w:t>- иллюстрировать примерами из жизни, кинофильмов административные правонарушения;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>- уметь находить информацию о нормах административного права, следить за их изменениями (например, ПДД);</w:t>
      </w:r>
      <w:r>
        <w:rPr>
          <w:color w:val="000000"/>
        </w:rPr>
        <w:br/>
        <w:t xml:space="preserve">- формулировать определение понятия «административное право»; </w:t>
      </w:r>
      <w:r>
        <w:rPr>
          <w:color w:val="000000"/>
        </w:rPr>
        <w:br/>
        <w:t xml:space="preserve">- объяснять, что регулируют нормы административного права, какие правоотношения относятся к административным; </w:t>
      </w:r>
      <w:r>
        <w:rPr>
          <w:color w:val="000000"/>
        </w:rPr>
        <w:br/>
        <w:t xml:space="preserve">- называть основные источники административного права; </w:t>
      </w:r>
      <w:r>
        <w:rPr>
          <w:color w:val="000000"/>
        </w:rPr>
        <w:br/>
        <w:t xml:space="preserve">- характеризовать административное правонарушение; </w:t>
      </w:r>
      <w:r>
        <w:rPr>
          <w:color w:val="000000"/>
        </w:rPr>
        <w:br/>
        <w:t xml:space="preserve">- классифицировать виды административных правонарушений; </w:t>
      </w:r>
      <w:r>
        <w:rPr>
          <w:color w:val="000000"/>
        </w:rPr>
        <w:br/>
        <w:t xml:space="preserve">- анализировать признаки административного правонарушения; </w:t>
      </w:r>
      <w:r>
        <w:rPr>
          <w:color w:val="000000"/>
        </w:rPr>
        <w:br/>
        <w:t xml:space="preserve">- характеризовать административное наказание; </w:t>
      </w:r>
      <w:r>
        <w:rPr>
          <w:color w:val="000000"/>
        </w:rPr>
        <w:br/>
        <w:t>- классифицировать виды административных наказаний, выделять основные и дополнительные;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>- обосновывать собственное мнение о необходимости знания соблюдения норм административного права.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систематизировать в табличной форме информацию о видах правонарушений и наказаний за них; </w:t>
      </w:r>
      <w:r>
        <w:rPr>
          <w:color w:val="000000"/>
        </w:rPr>
        <w:br/>
        <w:t xml:space="preserve">- разобрать на конкретном примере такое административное наказание, как штраф, в чем он выражается, за что назначается и в каком размере; </w:t>
      </w:r>
      <w:r>
        <w:rPr>
          <w:color w:val="000000"/>
        </w:rPr>
        <w:br/>
        <w:t xml:space="preserve">- формулировать собственное определение понятия «административная ответственность», с какого возраста она наступает; </w:t>
      </w:r>
      <w:r>
        <w:rPr>
          <w:color w:val="000000"/>
        </w:rPr>
        <w:br/>
        <w:t>- сравнивать на конкретных примерах административную ответственность с дисциплинарной, уголовной;</w:t>
      </w:r>
      <w:r>
        <w:rPr>
          <w:color w:val="000000"/>
        </w:rPr>
        <w:br/>
        <w:t xml:space="preserve">- исследовать статистический материал о совершении административных правонарушений в нашей стране за последние годы, использовать данные СМИ и Интернета; </w:t>
      </w:r>
      <w:r>
        <w:rPr>
          <w:color w:val="000000"/>
        </w:rPr>
        <w:br/>
        <w:t>- участвовать в дискуссии (например, «Почему водители не соблюдают правила ПДД?»), аргументировать свое мнение.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9. Уголовное право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воспитывать в себе ответственность за свои поступки, учиться предвидеть их последствия; </w:t>
      </w:r>
      <w:r>
        <w:rPr>
          <w:color w:val="000000"/>
        </w:rPr>
        <w:br/>
        <w:t xml:space="preserve">- учиться оценивать и корректировать свое поведение; </w:t>
      </w:r>
      <w:r>
        <w:rPr>
          <w:color w:val="000000"/>
        </w:rPr>
        <w:br/>
        <w:t xml:space="preserve">- формировать в себе уважение к закону, справедливости, способствовать поддержанию правопорядка в стране; </w:t>
      </w:r>
      <w:r>
        <w:rPr>
          <w:color w:val="000000"/>
        </w:rPr>
        <w:br/>
        <w:t>- иметь представление об уголовном праве, преступлениях и наказаниях за их совершение;</w:t>
      </w:r>
      <w:r>
        <w:rPr>
          <w:color w:val="000000"/>
        </w:rPr>
        <w:br/>
        <w:t xml:space="preserve">- характеризовать уголовное право, его принципы; </w:t>
      </w:r>
      <w:r>
        <w:rPr>
          <w:color w:val="000000"/>
        </w:rPr>
        <w:br/>
        <w:t xml:space="preserve">- называть основной источник уголовного права, его задачи; </w:t>
      </w:r>
      <w:r>
        <w:rPr>
          <w:color w:val="000000"/>
        </w:rPr>
        <w:br/>
        <w:t xml:space="preserve">- формулировать определение понятия «преступление»; </w:t>
      </w:r>
      <w:r>
        <w:rPr>
          <w:color w:val="000000"/>
        </w:rPr>
        <w:br/>
        <w:t xml:space="preserve">- перечислять признаки преступления; </w:t>
      </w:r>
      <w:r>
        <w:rPr>
          <w:color w:val="000000"/>
        </w:rPr>
        <w:br/>
        <w:t xml:space="preserve">- характеризовать состав преступления; </w:t>
      </w:r>
      <w:r>
        <w:rPr>
          <w:color w:val="000000"/>
        </w:rPr>
        <w:br/>
        <w:t xml:space="preserve">- классифицировать преступления по характеру и степени опасности; </w:t>
      </w:r>
      <w:r>
        <w:rPr>
          <w:color w:val="000000"/>
        </w:rPr>
        <w:br/>
        <w:t xml:space="preserve">- определять уголовную ответственность; </w:t>
      </w:r>
      <w:r>
        <w:rPr>
          <w:color w:val="000000"/>
        </w:rPr>
        <w:br/>
        <w:t xml:space="preserve">- сравнивать уголовную ответственность с другими видами юридической ответственности; </w:t>
      </w:r>
      <w:r>
        <w:rPr>
          <w:color w:val="000000"/>
        </w:rPr>
        <w:br/>
        <w:t xml:space="preserve">- формулировать определение понятия «уголовное наказание»; </w:t>
      </w:r>
      <w:r>
        <w:rPr>
          <w:color w:val="000000"/>
        </w:rPr>
        <w:br/>
        <w:t xml:space="preserve">- классифицировать по видам уголовные наказания; </w:t>
      </w:r>
      <w:r>
        <w:rPr>
          <w:color w:val="000000"/>
        </w:rPr>
        <w:br/>
        <w:t xml:space="preserve">- объяснять, какие цели преследует вынесение уголовного наказания; </w:t>
      </w:r>
      <w:r>
        <w:rPr>
          <w:color w:val="000000"/>
        </w:rPr>
        <w:br/>
      </w:r>
      <w:r>
        <w:rPr>
          <w:color w:val="000000"/>
        </w:rPr>
        <w:lastRenderedPageBreak/>
        <w:t xml:space="preserve">- приводить обстоятельства, смягчающие и отягчающие наказание; </w:t>
      </w:r>
      <w:r>
        <w:rPr>
          <w:color w:val="000000"/>
        </w:rPr>
        <w:br/>
        <w:t>- объяснять, что такое назначение наказания по совокупности приговоров;</w:t>
      </w:r>
      <w:r>
        <w:rPr>
          <w:color w:val="000000"/>
        </w:rPr>
        <w:br/>
        <w:t xml:space="preserve">- формулировать определение понятий «амнистия» и «помилование»; </w:t>
      </w:r>
      <w:r>
        <w:rPr>
          <w:color w:val="000000"/>
        </w:rPr>
        <w:br/>
        <w:t xml:space="preserve">- объяснять, кого уголовный закон считает несовершеннолетним, что означает вовлечение несовершеннолетних в преступную деятельность; </w:t>
      </w:r>
      <w:r>
        <w:rPr>
          <w:color w:val="000000"/>
        </w:rPr>
        <w:br/>
        <w:t>- классифицировать виды наказаний для несовершеннолетних, характеризовать принудительные меры воспитательного воздействия.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анализировать статьи УК РФ, делать собственные выводы; </w:t>
      </w:r>
      <w:r>
        <w:rPr>
          <w:color w:val="000000"/>
        </w:rPr>
        <w:br/>
        <w:t xml:space="preserve">- использовать полученные правовые знания на практике; </w:t>
      </w:r>
      <w:r>
        <w:rPr>
          <w:color w:val="000000"/>
        </w:rPr>
        <w:br/>
        <w:t>- обосновывать собственное мнение по вопросам уголовного права. Например: почему закон не снижает ответственность за совершение преступления в состоянии алкогольного опьянения; почему назначение уголовного наказания предупреждает совершение новых преступлений;</w:t>
      </w:r>
      <w:r>
        <w:rPr>
          <w:color w:val="000000"/>
        </w:rPr>
        <w:br/>
        <w:t>- систематизировать и классифицировать информацию о видах наказаний в табличной форме;</w:t>
      </w:r>
      <w:r>
        <w:rPr>
          <w:color w:val="000000"/>
        </w:rPr>
        <w:br/>
        <w:t>- работать с правовой информацией, представленной в любом виде, по уголовному праву, учиться анализировать ее и делать собственные выводы;</w:t>
      </w:r>
      <w:r>
        <w:rPr>
          <w:color w:val="000000"/>
        </w:rPr>
        <w:br/>
        <w:t xml:space="preserve">- аргументировать собственную позицию по вопросу моратория на смертную казнь, нужно ли вернуть эту меру наказания в настоящее время; </w:t>
      </w:r>
      <w:r>
        <w:rPr>
          <w:color w:val="000000"/>
        </w:rPr>
        <w:br/>
        <w:t xml:space="preserve">- приводить конкретные примеры амнистии и помилования; </w:t>
      </w:r>
      <w:r>
        <w:rPr>
          <w:color w:val="000000"/>
        </w:rPr>
        <w:br/>
        <w:t xml:space="preserve">- анализировать ситуацию совершения преступления несовершеннолетними и назначенных им мер наказания; </w:t>
      </w:r>
      <w:r>
        <w:rPr>
          <w:color w:val="000000"/>
        </w:rPr>
        <w:br/>
        <w:t xml:space="preserve">- обосновывать собственное мнение, почему уголовный закон относится к несовершеннолетнему преступнику мягче, чем ко взрослому; </w:t>
      </w:r>
      <w:r>
        <w:rPr>
          <w:color w:val="000000"/>
        </w:rPr>
        <w:br/>
        <w:t>- формировать и обосновывать собственное мнение по проблемам уголовного права, отстаивать и аргументировать свою позицию в дискуссиях (например, «Преступность в современной России», «Преступность в сфере компьютерных технологий»).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10. Основы судопроизводства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понимать значение и роль суда, мировых судей и суда присяжных; </w:t>
      </w:r>
      <w:r>
        <w:rPr>
          <w:color w:val="000000"/>
        </w:rPr>
        <w:br/>
        <w:t>- иметь представление о процессуальном праве, гражданском и уголовном процессах;</w:t>
      </w:r>
      <w:r>
        <w:rPr>
          <w:color w:val="000000"/>
        </w:rPr>
        <w:br/>
        <w:t xml:space="preserve">- знать этапы судебного разбирательства, стадии уголовного процесса; </w:t>
      </w:r>
      <w:r>
        <w:rPr>
          <w:color w:val="000000"/>
        </w:rPr>
        <w:br/>
        <w:t xml:space="preserve">- анализировать отдельные статьи ГПК РФ и УПК РФ; </w:t>
      </w:r>
      <w:r>
        <w:rPr>
          <w:color w:val="000000"/>
        </w:rPr>
        <w:br/>
        <w:t>- систематизировать в схематичном виде этапы судебного разбирательства;</w:t>
      </w:r>
      <w:r>
        <w:rPr>
          <w:color w:val="000000"/>
        </w:rPr>
        <w:br/>
        <w:t xml:space="preserve">- исследовать конкретные ситуации гражданско-правовых споров; </w:t>
      </w:r>
      <w:r>
        <w:rPr>
          <w:color w:val="000000"/>
        </w:rPr>
        <w:br/>
        <w:t xml:space="preserve">- используя дополнительную литературу и интернет-ресурсы, подготовить проект или реферат по проблемам гражданского процессуального права; </w:t>
      </w:r>
      <w:r>
        <w:rPr>
          <w:color w:val="000000"/>
        </w:rPr>
        <w:br/>
        <w:t xml:space="preserve">- систематизировать в таблице информацию о стадиях уголовного процесса, дать их характеристику; </w:t>
      </w:r>
      <w:r>
        <w:rPr>
          <w:color w:val="000000"/>
        </w:rPr>
        <w:br/>
        <w:t xml:space="preserve">- иллюстрировать конкретными примерами из жизни, кинофильмов уголовное судебное разбирательство; </w:t>
      </w:r>
      <w:r>
        <w:rPr>
          <w:color w:val="000000"/>
        </w:rPr>
        <w:br/>
        <w:t>- сравнивать на примерах прохождение гражданского и уголовного процессов, выявлять их отличия;</w:t>
      </w:r>
      <w:r>
        <w:rPr>
          <w:color w:val="000000"/>
        </w:rPr>
        <w:br/>
        <w:t>- формулировать определение понятия «гражданское процессуальное право»;</w:t>
      </w:r>
      <w:r>
        <w:rPr>
          <w:color w:val="000000"/>
        </w:rPr>
        <w:br/>
        <w:t xml:space="preserve">- называть основной источник гражданского процессуального права; </w:t>
      </w:r>
      <w:r>
        <w:rPr>
          <w:color w:val="000000"/>
        </w:rPr>
        <w:br/>
        <w:t xml:space="preserve">- перечислять и характеризовать этапы судебного разбирательства; </w:t>
      </w:r>
      <w:r>
        <w:rPr>
          <w:color w:val="000000"/>
        </w:rPr>
        <w:br/>
        <w:t xml:space="preserve">- объяснять, что такое гражданский иск; </w:t>
      </w:r>
      <w:r>
        <w:rPr>
          <w:color w:val="000000"/>
        </w:rPr>
        <w:br/>
        <w:t>- характеризовать уголовно-процессуальное право, уголовное судопроизводство.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классифицировать в табличной форме информацию об участниках уголовного процесса и их функциях;</w:t>
      </w:r>
      <w:r>
        <w:rPr>
          <w:color w:val="000000"/>
        </w:rPr>
        <w:br/>
        <w:t xml:space="preserve">- участвовать в дискуссии по вопросам уголовно-процессуального права, обосновывая свое </w:t>
      </w:r>
      <w:r>
        <w:rPr>
          <w:color w:val="000000"/>
        </w:rPr>
        <w:lastRenderedPageBreak/>
        <w:t>мнение;</w:t>
      </w:r>
      <w:r>
        <w:rPr>
          <w:color w:val="000000"/>
        </w:rPr>
        <w:br/>
        <w:t>- использовать свои правовые знания на практике, например учиться правильно себя вести в гражданско-правовых спорах;</w:t>
      </w:r>
      <w:r>
        <w:rPr>
          <w:color w:val="000000"/>
        </w:rPr>
        <w:br/>
        <w:t xml:space="preserve">- систематизировать в таблице информацию о стадиях уголовного процесса, давать их характеристику; </w:t>
      </w:r>
      <w:r>
        <w:rPr>
          <w:color w:val="000000"/>
        </w:rPr>
        <w:br/>
        <w:t xml:space="preserve">- классифицировать стадии уголовного судопроизводства; </w:t>
      </w:r>
      <w:r>
        <w:rPr>
          <w:color w:val="000000"/>
        </w:rPr>
        <w:br/>
        <w:t xml:space="preserve">- характеризовать участников уголовного процесса, их функции; </w:t>
      </w:r>
      <w:r>
        <w:rPr>
          <w:color w:val="000000"/>
        </w:rPr>
        <w:br/>
        <w:t xml:space="preserve">- описывать демократические принципы судопроизводства в России; </w:t>
      </w:r>
      <w:r>
        <w:rPr>
          <w:color w:val="000000"/>
        </w:rPr>
        <w:br/>
        <w:t xml:space="preserve">- формулировать определение понятия «приговор»; </w:t>
      </w:r>
      <w:r>
        <w:rPr>
          <w:color w:val="000000"/>
        </w:rPr>
        <w:br/>
        <w:t xml:space="preserve">- характеризовать роль и значение суда присяжных; </w:t>
      </w:r>
      <w:r>
        <w:rPr>
          <w:color w:val="000000"/>
        </w:rPr>
        <w:br/>
        <w:t xml:space="preserve">- рассматривать деятельность мировых судей; </w:t>
      </w:r>
      <w:r>
        <w:rPr>
          <w:color w:val="000000"/>
        </w:rPr>
        <w:br/>
        <w:t xml:space="preserve">- находить необходимую информацию по процессуальному праву в любых источниках, исследовать и делать выводы; </w:t>
      </w:r>
      <w:r>
        <w:rPr>
          <w:color w:val="000000"/>
        </w:rPr>
        <w:br/>
        <w:t>- формулировать, обосновывать и аргументировать свое мнение в дискуссиях по теме, например о соблюдении демократических принципов в суде или почему правовое положение судей в России строго оговорено в законодательстве РФ.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11. Международное право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научится: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формулировать определение понятия «международное право»; </w:t>
      </w:r>
      <w:r>
        <w:rPr>
          <w:color w:val="000000"/>
        </w:rPr>
        <w:br/>
        <w:t>- называть основные источники международного права;</w:t>
      </w:r>
      <w:r>
        <w:rPr>
          <w:color w:val="000000"/>
        </w:rPr>
        <w:br/>
        <w:t>- анализировать отдельные статьи международных нормативных актов;</w:t>
      </w:r>
      <w:r>
        <w:rPr>
          <w:color w:val="000000"/>
        </w:rPr>
        <w:br/>
        <w:t xml:space="preserve">- систематизировать в схематичном виде принципы международного права; </w:t>
      </w:r>
      <w:r>
        <w:rPr>
          <w:color w:val="000000"/>
        </w:rPr>
        <w:br/>
        <w:t>- исследовать конкретные ситуации;</w:t>
      </w:r>
      <w:r>
        <w:rPr>
          <w:color w:val="000000"/>
        </w:rPr>
        <w:br/>
        <w:t xml:space="preserve">- понимать значение и роль международного права; </w:t>
      </w:r>
      <w:r>
        <w:rPr>
          <w:color w:val="000000"/>
        </w:rPr>
        <w:br/>
        <w:t>- иметь представление о важности международно-правового регулирования.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Выпускник получит возможность научиться: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использовать свои правовые знания на практике, например учиться правильно себя вести в гражданско-правовых спорах;</w:t>
      </w:r>
      <w:r>
        <w:rPr>
          <w:color w:val="000000"/>
        </w:rPr>
        <w:br/>
        <w:t>- формулировать, обосновывать и аргументировать свое мнение в дискуссиях по теме, например о соблюдении прав человека и их защите в соответствии с международным законодательством;</w:t>
      </w:r>
      <w:r>
        <w:rPr>
          <w:color w:val="000000"/>
        </w:rPr>
        <w:br/>
        <w:t xml:space="preserve">- используя дополнительную литературу и интернет-ресурсы, подготовить проект или реферат по проблемам международного права; </w:t>
      </w:r>
      <w:r>
        <w:rPr>
          <w:color w:val="000000"/>
        </w:rPr>
        <w:br/>
        <w:t>- систематизировать в таблице информацию об источниках международного права;</w:t>
      </w:r>
      <w:r>
        <w:rPr>
          <w:color w:val="000000"/>
        </w:rPr>
        <w:br/>
        <w:t>- участвовать в дискуссии по вопросам международного права, обосновывая свое мнение.</w:t>
      </w:r>
    </w:p>
    <w:p w:rsidR="00067DA3" w:rsidRDefault="00067DA3" w:rsidP="00F9103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A73B4C" w:rsidRDefault="00A73B4C" w:rsidP="00A73B4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</w:p>
    <w:p w:rsidR="00F91030" w:rsidRDefault="00067DA3" w:rsidP="00A73B4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</w:t>
      </w:r>
      <w:r w:rsidR="00F91030">
        <w:rPr>
          <w:b/>
          <w:bCs/>
          <w:color w:val="000000"/>
        </w:rPr>
        <w:t>Содержание учебного предмета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 класс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Введение. Роль и значение права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Тема 1. Теория государства и права </w:t>
      </w:r>
    </w:p>
    <w:p w:rsidR="00F91030" w:rsidRDefault="00F91030" w:rsidP="004B70C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Теории происхождения государства и права. Признаки государства. Теории сущности государства. Внутренние и внешние функции государства. Формы государств. Форма правления: монархия и республика. Формы государственного устройства: унитарные и федеративные государства. Конфедерация. Политический режим: демократический, антидемократический. Государственный механизм: структура и принципы. Гражданское общество. Правовое государство. Право в объективном и субъективном смысле. Признаки права. Функции права. Система права. Предмет правового регулирования. Метод правового регулирования. Источники права. Правовые системы (семьи). Нормативно-правовой акт. Виды нормативно-правовых актов. Действие нормативно-правовых актов. Социальные нормы. Структура и классификация правовых норм. Система российского права. Юридическая техника. Формы реализации права. Виды и способы толкования права. Субъекты и объекты правоотношения. Правоспособность, </w:t>
      </w:r>
      <w:r>
        <w:rPr>
          <w:color w:val="000000"/>
        </w:rPr>
        <w:lastRenderedPageBreak/>
        <w:t>дееспособность и деликтоспособность. Юридические факты. Гарантии законности и правопорядка. Правосознание. Правовая культура. Правовой нигилизм. Правовое воспитание. Понятие коррупции и коррупционных правонарушений. Опасность коррупции для гражданина, общества и государства. Антикоррупционные меры, принимаемые на государственном уровне. Признаки и виды правонарушений. Юридическая ответственность. Презумпция невиновности.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методы формирования новых знаний и способы деятельности: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фронтальная, индивидуальная,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парная форма учебной работы.</w:t>
      </w:r>
      <w:r>
        <w:rPr>
          <w:i/>
          <w:iCs/>
          <w:color w:val="000000"/>
        </w:rPr>
        <w:br/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слушание объяснений учителя, слушание и анализ выступлений своих товарищей, самостоятельная работа с учебником, работа с раздаточным материалом, работа с документами.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</w:t>
      </w:r>
      <w:r w:rsidR="00A31DF2">
        <w:rPr>
          <w:b/>
          <w:bCs/>
          <w:color w:val="000000"/>
        </w:rPr>
        <w:t xml:space="preserve">а 2. Конституционное право </w:t>
      </w:r>
    </w:p>
    <w:p w:rsidR="00F91030" w:rsidRDefault="00F91030" w:rsidP="00B80715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Конституционное право. Виды конституций. Конституция Российской Федерации. Основы конституционного строя Российской Федерации. Форма государственного устройства Российской Федерации. Источники конституционного права Российской Федерации. Гражданство Российской Федерации: основания приобретения, принципы, основания прекращения гражданства. Права и свободы гражданина Российской Федерации. Уполномоченный по правам человека. Конституционные обязанности гражданина РФ. Воинская обязанность и альтернативная гражданская служба. Система органов государственной власти Российской Федерации. Президент Российской Федерации: правовой статус, функции и полномочия. Виды парламентов. Федеральное Собрание Российской Федерации: структура, полномочия и функции. Правительство Российской Федерации: порядок формирования, области деятельности, структура. Структура судебной системы Российской Федерации. Демократические принципы судопроизводства. Конституционный Суд Российской Федерации. Верховный Суд Российской Федерации. Система и функции правоохранительных органов Российской Федерации. Принципы и виды правотворчества. Законодательный процесс: субъекты законодательной инициативы, стадии законодательного процесса в Российской Федерации. Избирательное право и избирательный процесс в Российской Федерации. Виды и особенности избирательных систем. Стадии избирательного процесса. Выборы. Референдум. Система органов местного самоуправления. Принципы местного самоуправления. Сферы деятельности органов местного самоуправления.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методы формирования новых знаний и способы деятельности:</w:t>
      </w:r>
      <w:r>
        <w:rPr>
          <w:rStyle w:val="apple-converted-space"/>
          <w:b/>
          <w:bCs/>
          <w:i/>
          <w:iCs/>
          <w:color w:val="000000"/>
        </w:rPr>
        <w:t> </w:t>
      </w:r>
      <w:r>
        <w:rPr>
          <w:i/>
          <w:iCs/>
          <w:color w:val="000000"/>
        </w:rPr>
        <w:t>фронтальная, индивидуальная, кооперативно-групповая учебная деятельность.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наблюдение за демонстрациями учителя, слушание объяснений учителя, анализ графиков, таблиц, схем, отбор и сравнение материала по нескольким источникам.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Тема 3. Права человека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Правовой статус человека и гражданина. Гражданство в Российской Федерации. Классификация прав человека: гражданские, политические, экономические, социальные, культурные. Право на благоприятную окружающую среду. Права ребенка. Нарушения прав человека. Защита прав человека в мирное время. Международные договоры о защите прав человека. Международная защита прав человека в условиях военного времени. Основные принципы международного гуманитарного права.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методы формирования новых знаний и способы деятельности:</w:t>
      </w:r>
      <w:r>
        <w:rPr>
          <w:rStyle w:val="apple-converted-space"/>
          <w:b/>
          <w:bCs/>
          <w:i/>
          <w:iCs/>
          <w:color w:val="000000"/>
        </w:rPr>
        <w:t> </w:t>
      </w:r>
      <w:r>
        <w:rPr>
          <w:i/>
          <w:iCs/>
          <w:color w:val="000000"/>
        </w:rPr>
        <w:t>Кооперативно-групповая учебная деятельность, фронтальная, индивидуальная.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самостоятельная работа с учебником, слушание объяснений учителя, систематизация учебного материала, выполнение заданий по разграничению понятий.</w:t>
      </w:r>
    </w:p>
    <w:p w:rsidR="00A31DF2" w:rsidRDefault="00A31DF2" w:rsidP="00F9103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A31DF2" w:rsidRDefault="00A31DF2" w:rsidP="00F9103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A31DF2" w:rsidRDefault="00A31DF2" w:rsidP="00F9103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</w:rPr>
      </w:pP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11 класс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Основные отрасли российского права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 xml:space="preserve">Тема 4. Гражданское право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Гражданское право: предмет, метод, источники, принципы. Виды гражданско-правовых отношений. Субъекты гражданских правоотношений. Физические лица. Признаки и виды юридических лиц. Гражданская право- и дееспособность. Организационно-правовые формы предпринимательской деятельности. Право собственности. Виды правомочий собственника. Формы собственности. Обязательственное право. Виды и формы сделок. Условия недействительности сделок. Реституция. Гражданско-правовой договор. Порядок заключения договора: оферта и акцепт. Наследование. Завещание. Страхование и его виды. Формы защиты гражданских прав. Гражданско-правовая ответственность. Защита прав потребителей. Непреодолимая сила. Право на результаты интеллектуальной деятельности: авторские и смежные права, патентное право, ноу-хау.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методы формирования новых знаний и способы деятельности: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кооперативно-групповая учебная деятельность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самостоятельная работа с учебником, отбор и сравнение материала по нескольким источникам, просмотр учебных фильмов.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Тема 5. Финансовое и налоговое право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Финансовое право. Правовое регулирование банковской деятельности. Структура банковской системы РФ. Права и обязанности вкладчиков. Источники налогового права. Субъекты и объекты налоговых правоотношений. Права и обязанности налогоплательщика. Финансовый аудит. Виды налогов. Налоговые правонарушения. Ответственность за уклонение от уплаты налогов.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методы формирования новых знаний и способы деятельности: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фронтальная, индивидуальная, кооперативно-групповая учебная деятельность.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наблюдение за демонстрациями учителя, работа с правовыми ситуациями, слушание объяснений учителя, анализ графиков, таблиц, схем, отбор и сравнение материала по нескольким источникам, просмотр учебных фильмов.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Тема 6. Семейное право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Предмет, метод, источники и принципы семейного права. Семья и брак. Правовое регулирование отношений супругов. Брачный договор. Условия вступления в брак. Порядок регистрации и расторжения брака. Права и обязанности членов семьи. Лишение родительских прав. Ответственность родителей по воспитанию детей. Формы воспитания детей, оставшихся без попечения родителей. Усыновление. Опека и попечительство. Приемная семья.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виды формирования новых знаний и способы деятельности: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фронтальная, индивидуальная, парная учебная деятельность.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br/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слушание объяснений учителя, анализ графиков, таблиц, схем, отбор и сравнение материала по нескольким источникам, слушание и анализ выступления своих товарищей, анализ проблемных ситуаций.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Тема 7. Трудовое право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Источники трудового права. Участники трудовых правоотношений: работник и работодатель. Права и обязанности работника. Порядок приема на работу. Трудовой договор: признаки, виды, порядок заключения и прекращения. Рабочее время и время отдыха. Сверхурочная работа. Виды времени отдыха. Заработная плата. Особенности правового регулирования труда несовершеннолетних. Трудовые споры. Дисциплинарная ответственность.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виды формирования новых знаний и способы деятельности:</w:t>
      </w:r>
      <w:r w:rsidR="00A31DF2">
        <w:rPr>
          <w:b/>
          <w:bCs/>
          <w:i/>
          <w:iCs/>
          <w:color w:val="000000"/>
        </w:rPr>
        <w:t xml:space="preserve"> </w:t>
      </w:r>
      <w:r>
        <w:rPr>
          <w:i/>
          <w:iCs/>
          <w:color w:val="000000"/>
        </w:rPr>
        <w:t>фронтальная, индивидуальная, кооперативно-групповая учебная деятельность.</w:t>
      </w:r>
      <w:r>
        <w:rPr>
          <w:i/>
          <w:iCs/>
          <w:color w:val="000000"/>
        </w:rPr>
        <w:br/>
        <w:t>Виды деятельности обучающихся: самостоятельная работа с учебником, слушание объяснений учителя, отбор и сравнение материала по нескольким источникам, просмотр учебных фильмов, написание рефератов и докладов, слушание и анализ выступления своих товарищей.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Тема 8. Административное право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Источники и субъекты административного права. Метод административного регулирования. Признаки и виды административного правонарушения. Административная ответственность и административные наказания.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методы формирования новых знаний и способы деятельности: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фронтальная, индивидуальная,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парная форма учебной работы.</w:t>
      </w:r>
      <w:r>
        <w:rPr>
          <w:i/>
          <w:iCs/>
          <w:color w:val="000000"/>
        </w:rPr>
        <w:br/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слушание объяснений учителя, слушание и анализ выступлений своих товарищей, самостоятельная работа с учебником, работа с раздаточным материалом, работа с документами.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Тема 9. Уголовное право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Принципы и источники уголовного права. Действие уголовного закона. Признаки, виды и состав преступления. Уголовная ответственность. Виды наказаний в уголовном праве. Уголовная ответственность несовершеннолетних.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методы формирования новых знаний и способы деятельности:</w:t>
      </w:r>
      <w:r>
        <w:rPr>
          <w:rStyle w:val="apple-converted-space"/>
          <w:b/>
          <w:bCs/>
          <w:i/>
          <w:iCs/>
          <w:color w:val="000000"/>
        </w:rPr>
        <w:t> </w:t>
      </w:r>
      <w:r>
        <w:rPr>
          <w:i/>
          <w:iCs/>
          <w:color w:val="000000"/>
        </w:rPr>
        <w:t>фронтальная, индивидуальная, кооперативно-групповая учебная деятельность.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наблюдение за демонстрациями учителя, слушание объяснений учителя, анализ графиков, таблиц, схем, отбор и сравнение материала по нескольким источникам.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Тема 10. Основы судопроизводства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Основы российского судопроизводства Конституционное судопроизводство. Предмет, источники и принципы гражданского процессуального права. Стадии гражданского процесса. Арбитражное процессуальное право. Принципы и субъекты уголовного судопроизводства. Особенности процессуальных действий с участием несовершеннолетних. Стадии уголовного процесса. Меры процессуального принуждения. Суд присяжных заседателей. Особенности судебного производства по делам об административных правонарушениях.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методы формирования новых знаний и способы деятельности:</w:t>
      </w:r>
      <w:r>
        <w:rPr>
          <w:rStyle w:val="apple-converted-space"/>
          <w:b/>
          <w:bCs/>
          <w:i/>
          <w:iCs/>
          <w:color w:val="000000"/>
        </w:rPr>
        <w:t> </w:t>
      </w:r>
      <w:r>
        <w:rPr>
          <w:i/>
          <w:iCs/>
          <w:color w:val="000000"/>
        </w:rPr>
        <w:t>Кооперативно-групповая учебная деятельность, фронтальная, индивидуальная.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самостоятельная работа с учебником, слушание объяснений учителя, систематизация учебного материала, выполнение заданий по разграничению понятий.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Тема 11. Международное право 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Основные принципы и источники международного права. Субъекты международного права.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</w:rPr>
        <w:t>Формы и методы формирования новых знаний и способы деятельности:</w:t>
      </w:r>
    </w:p>
    <w:p w:rsidR="00F91030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кооперативно-групповая учебная деятельность</w:t>
      </w:r>
    </w:p>
    <w:p w:rsidR="00552383" w:rsidRDefault="00F91030" w:rsidP="00F9103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  <w:sectPr w:rsidR="00552383" w:rsidSect="00552383">
          <w:pgSz w:w="11906" w:h="16838"/>
          <w:pgMar w:top="851" w:right="707" w:bottom="993" w:left="1134" w:header="720" w:footer="709" w:gutter="0"/>
          <w:cols w:space="720"/>
          <w:docGrid w:linePitch="360"/>
        </w:sectPr>
      </w:pPr>
      <w:r>
        <w:rPr>
          <w:i/>
          <w:iCs/>
          <w:color w:val="000000"/>
        </w:rPr>
        <w:t>Виды деятельности обучающихся:</w:t>
      </w:r>
      <w:r>
        <w:rPr>
          <w:rStyle w:val="apple-converted-space"/>
          <w:i/>
          <w:iCs/>
          <w:color w:val="000000"/>
        </w:rPr>
        <w:t> </w:t>
      </w:r>
      <w:r>
        <w:rPr>
          <w:i/>
          <w:iCs/>
          <w:color w:val="000000"/>
        </w:rPr>
        <w:t>самостоятельная работа с учебником, отбор и сравнение материала по нескольким источникам, просмотр учебных фильмов.</w:t>
      </w:r>
    </w:p>
    <w:p w:rsidR="00552383" w:rsidRDefault="00552383" w:rsidP="00552383">
      <w:pPr>
        <w:pStyle w:val="a3"/>
        <w:shd w:val="clear" w:color="auto" w:fill="FFFFFF"/>
        <w:tabs>
          <w:tab w:val="left" w:pos="2520"/>
        </w:tabs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52383" w:rsidRDefault="00552383" w:rsidP="00B80715">
      <w:pPr>
        <w:pStyle w:val="a3"/>
        <w:shd w:val="clear" w:color="auto" w:fill="FFFFFF"/>
        <w:tabs>
          <w:tab w:val="left" w:pos="2520"/>
        </w:tabs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52383" w:rsidRDefault="00B80715" w:rsidP="00B80715">
      <w:pPr>
        <w:pStyle w:val="1"/>
        <w:spacing w:before="0"/>
        <w:jc w:val="center"/>
      </w:pPr>
      <w:r>
        <w:rPr>
          <w:rFonts w:ascii="Times New Roman" w:hAnsi="Times New Roman"/>
          <w:color w:val="auto"/>
          <w:sz w:val="24"/>
          <w:szCs w:val="24"/>
        </w:rPr>
        <w:t>3. Учебно-тематическое планирование учебного предмета «Право»</w:t>
      </w:r>
      <w:r w:rsidR="00552383">
        <w:rPr>
          <w:rFonts w:ascii="Times New Roman" w:hAnsi="Times New Roman"/>
          <w:color w:val="auto"/>
          <w:sz w:val="24"/>
          <w:szCs w:val="24"/>
        </w:rPr>
        <w:t xml:space="preserve"> </w:t>
      </w:r>
    </w:p>
    <w:tbl>
      <w:tblPr>
        <w:tblW w:w="10036" w:type="dxa"/>
        <w:tblInd w:w="-5" w:type="dxa"/>
        <w:tblLayout w:type="fixed"/>
        <w:tblLook w:val="0000"/>
      </w:tblPr>
      <w:tblGrid>
        <w:gridCol w:w="688"/>
        <w:gridCol w:w="2119"/>
        <w:gridCol w:w="1275"/>
        <w:gridCol w:w="5954"/>
      </w:tblGrid>
      <w:tr w:rsidR="00B80715" w:rsidRPr="00B80715" w:rsidTr="00B80715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0715" w:rsidRPr="00B80715" w:rsidRDefault="00B80715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0715" w:rsidRPr="00B80715" w:rsidRDefault="00B80715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0715" w:rsidRPr="00B80715" w:rsidRDefault="00B80715" w:rsidP="00B8071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715" w:rsidRPr="00B80715" w:rsidRDefault="00B80715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</w:rPr>
              <w:t>Основные виды учебной деятельности</w:t>
            </w:r>
          </w:p>
        </w:tc>
      </w:tr>
      <w:tr w:rsidR="00B80715" w:rsidRPr="00B80715" w:rsidTr="00B80715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B80715" w:rsidRDefault="00B80715" w:rsidP="00B80715">
            <w:pPr>
              <w:pStyle w:val="a5"/>
              <w:numPr>
                <w:ilvl w:val="0"/>
                <w:numId w:val="2"/>
              </w:numPr>
              <w:snapToGrid w:val="0"/>
              <w:ind w:hanging="720"/>
              <w:jc w:val="center"/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B80715" w:rsidRDefault="00B80715" w:rsidP="00B80715">
            <w:pPr>
              <w:spacing w:after="0" w:line="240" w:lineRule="auto"/>
              <w:ind w:firstLine="8"/>
              <w:jc w:val="center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eastAsia="Times New Roman" w:hAnsi="Times New Roman" w:cs="Times New Roman"/>
                <w:szCs w:val="28"/>
              </w:rPr>
              <w:t>Теория государства и права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B80715" w:rsidRDefault="00A31DF2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Раскрывать</w:t>
            </w:r>
            <w:r w:rsidRPr="00B80715">
              <w:rPr>
                <w:rFonts w:ascii="Times New Roman" w:hAnsi="Times New Roman" w:cs="Times New Roman"/>
              </w:rPr>
              <w:t xml:space="preserve"> значение понятий государство, право, норма права, гражданское общество и правовое государство.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Называть</w:t>
            </w:r>
            <w:r w:rsidRPr="00B80715">
              <w:rPr>
                <w:rFonts w:ascii="Times New Roman" w:hAnsi="Times New Roman" w:cs="Times New Roman"/>
              </w:rPr>
              <w:t xml:space="preserve"> элементы структуры права.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Объяснять</w:t>
            </w:r>
            <w:r w:rsidRPr="00B80715">
              <w:rPr>
                <w:rFonts w:ascii="Times New Roman" w:hAnsi="Times New Roman" w:cs="Times New Roman"/>
              </w:rPr>
              <w:t xml:space="preserve"> причины происхождения права и государства, причины формирования правового государства. 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 xml:space="preserve">Классифицировать </w:t>
            </w:r>
            <w:r w:rsidRPr="00B80715">
              <w:rPr>
                <w:rFonts w:ascii="Times New Roman" w:hAnsi="Times New Roman" w:cs="Times New Roman"/>
              </w:rPr>
              <w:t xml:space="preserve">признаки свойства, функции государства; формы государства; виды норм права. 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Иллюстрировать примерами</w:t>
            </w:r>
            <w:r w:rsidRPr="00B80715">
              <w:rPr>
                <w:rFonts w:ascii="Times New Roman" w:hAnsi="Times New Roman" w:cs="Times New Roman"/>
              </w:rPr>
              <w:t xml:space="preserve"> структуру норм российского права, понимание форм государства; реализацию системы «сдержек» и «противовесов» государственного управления.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Рассматривать</w:t>
            </w:r>
            <w:r w:rsidRPr="00B80715">
              <w:rPr>
                <w:rFonts w:ascii="Times New Roman" w:hAnsi="Times New Roman" w:cs="Times New Roman"/>
              </w:rPr>
              <w:t xml:space="preserve"> гарантированность прав и свобод граждан, основываясь на Конституции РФ.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Участвовать</w:t>
            </w:r>
            <w:r w:rsidRPr="00B80715">
              <w:rPr>
                <w:rFonts w:ascii="Times New Roman" w:hAnsi="Times New Roman" w:cs="Times New Roman"/>
              </w:rPr>
              <w:t xml:space="preserve"> в дискуссиях по вопросам о реализации прав человеком, соотношении власти у государства.</w:t>
            </w:r>
          </w:p>
        </w:tc>
      </w:tr>
      <w:tr w:rsidR="00B80715" w:rsidRPr="00B80715" w:rsidTr="00B80715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B80715" w:rsidRDefault="00B80715" w:rsidP="00B80715">
            <w:pPr>
              <w:pStyle w:val="a5"/>
              <w:numPr>
                <w:ilvl w:val="0"/>
                <w:numId w:val="2"/>
              </w:numPr>
              <w:snapToGrid w:val="0"/>
              <w:ind w:hanging="720"/>
              <w:jc w:val="center"/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B80715" w:rsidRDefault="00B80715" w:rsidP="00B80715">
            <w:pPr>
              <w:spacing w:after="0" w:line="240" w:lineRule="auto"/>
              <w:ind w:firstLine="8"/>
              <w:jc w:val="center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eastAsia="Times New Roman" w:hAnsi="Times New Roman" w:cs="Times New Roman"/>
                <w:szCs w:val="28"/>
              </w:rPr>
              <w:t>Конституционное право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B80715" w:rsidRDefault="00B80715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31D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Раскрывать</w:t>
            </w:r>
            <w:r w:rsidRPr="00B80715">
              <w:rPr>
                <w:rFonts w:ascii="Times New Roman" w:hAnsi="Times New Roman" w:cs="Times New Roman"/>
              </w:rPr>
              <w:t xml:space="preserve"> значение понятий Конституция, государственная власть, гражданство, основы конституционного строя, законодательный процесс, суверенитет.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Называть</w:t>
            </w:r>
            <w:r w:rsidRPr="00B80715">
              <w:rPr>
                <w:rFonts w:ascii="Times New Roman" w:hAnsi="Times New Roman" w:cs="Times New Roman"/>
              </w:rPr>
              <w:t xml:space="preserve"> элементы структуры государственной власти в России; полномочия органов государственной власти в РФ; принципы гражданства в РФ.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B80715">
              <w:rPr>
                <w:rFonts w:ascii="Times New Roman" w:hAnsi="Times New Roman" w:cs="Times New Roman"/>
              </w:rPr>
              <w:t>значение Конституции РФ в политической, экономической и общественной жизни и развитии нашей страны; основные этапы законодательного процесса, его особенности.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Объяснять</w:t>
            </w:r>
            <w:r w:rsidRPr="00B80715">
              <w:rPr>
                <w:rFonts w:ascii="Times New Roman" w:hAnsi="Times New Roman" w:cs="Times New Roman"/>
              </w:rPr>
              <w:t xml:space="preserve"> причины необходимости политического участия граждан в жизни государства, в местном самоуправлении.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Сравнивать</w:t>
            </w:r>
            <w:r w:rsidRPr="00B80715">
              <w:rPr>
                <w:rFonts w:ascii="Times New Roman" w:hAnsi="Times New Roman" w:cs="Times New Roman"/>
              </w:rPr>
              <w:t xml:space="preserve"> Конституцию РФ 1993 г. и Конституцию РСФСР 1973 г. 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 xml:space="preserve">Классифицировать </w:t>
            </w:r>
            <w:r w:rsidRPr="00B80715">
              <w:rPr>
                <w:rFonts w:ascii="Times New Roman" w:hAnsi="Times New Roman" w:cs="Times New Roman"/>
              </w:rPr>
              <w:t xml:space="preserve">функции органов государственной власти. 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Иллюстрировать примерами</w:t>
            </w:r>
            <w:r w:rsidRPr="00B80715">
              <w:rPr>
                <w:rFonts w:ascii="Times New Roman" w:hAnsi="Times New Roman" w:cs="Times New Roman"/>
              </w:rPr>
              <w:t xml:space="preserve"> основные положения Конституции РФ (светское, политический плюрализм и т.д.); нормы (в том числе и международного права), регулирующие правовой статус человека и гражданина.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Рассматривать</w:t>
            </w:r>
            <w:r w:rsidRPr="00B80715">
              <w:rPr>
                <w:rFonts w:ascii="Times New Roman" w:hAnsi="Times New Roman" w:cs="Times New Roman"/>
              </w:rPr>
              <w:t xml:space="preserve"> гарантированность прав и свобод граждан, основываясь на Конституции РФ, документы международного права.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Участвовать</w:t>
            </w:r>
            <w:r w:rsidRPr="00B80715">
              <w:rPr>
                <w:rFonts w:ascii="Times New Roman" w:hAnsi="Times New Roman" w:cs="Times New Roman"/>
              </w:rPr>
              <w:t xml:space="preserve"> в дискуссиях по вопросам о необходимости участия граждан в избирательном процессе; совершенстве системы правосудия в РФ.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Объяснять</w:t>
            </w:r>
            <w:r w:rsidRPr="00B80715">
              <w:rPr>
                <w:rFonts w:ascii="Times New Roman" w:hAnsi="Times New Roman" w:cs="Times New Roman"/>
              </w:rPr>
              <w:t>, как осуществляется правосудие в России.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Характеризовать</w:t>
            </w:r>
            <w:r w:rsidRPr="00B80715">
              <w:rPr>
                <w:rFonts w:ascii="Times New Roman" w:hAnsi="Times New Roman" w:cs="Times New Roman"/>
              </w:rPr>
              <w:t xml:space="preserve"> сферу полномочий судов; деятельность и полномочия Прокуратуры РФ и Следственного комитета</w:t>
            </w:r>
          </w:p>
        </w:tc>
      </w:tr>
      <w:tr w:rsidR="00B80715" w:rsidRPr="00B80715" w:rsidTr="00B80715"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B80715" w:rsidRDefault="00B80715" w:rsidP="00B80715">
            <w:pPr>
              <w:pStyle w:val="a5"/>
              <w:numPr>
                <w:ilvl w:val="0"/>
                <w:numId w:val="2"/>
              </w:numPr>
              <w:snapToGrid w:val="0"/>
              <w:ind w:hanging="720"/>
              <w:jc w:val="center"/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9757EF" w:rsidRDefault="00B80715" w:rsidP="00B80715">
            <w:pPr>
              <w:spacing w:after="0" w:line="240" w:lineRule="auto"/>
              <w:ind w:firstLine="8"/>
              <w:jc w:val="center"/>
              <w:rPr>
                <w:rFonts w:ascii="Times New Roman" w:hAnsi="Times New Roman" w:cs="Times New Roman"/>
              </w:rPr>
            </w:pPr>
            <w:r w:rsidRPr="009757EF">
              <w:rPr>
                <w:rFonts w:ascii="Times New Roman" w:hAnsi="Times New Roman" w:cs="Times New Roman"/>
                <w:bCs/>
                <w:color w:val="000000"/>
              </w:rPr>
              <w:t>Права человека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B80715" w:rsidRDefault="00A31DF2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Раскрывать</w:t>
            </w:r>
            <w:r w:rsidRPr="00B80715">
              <w:rPr>
                <w:rFonts w:ascii="Times New Roman" w:hAnsi="Times New Roman" w:cs="Times New Roman"/>
              </w:rPr>
              <w:t xml:space="preserve"> основные права и обязанности человека и гражданина; смысл понятий правовой и конституционный статус человека; международное гуманитарное право.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B80715">
              <w:rPr>
                <w:rFonts w:ascii="Times New Roman" w:hAnsi="Times New Roman" w:cs="Times New Roman"/>
              </w:rPr>
              <w:t>значение Конституции РФ в вопросе о правах человека и гражданина.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Объяснять</w:t>
            </w:r>
            <w:r w:rsidRPr="00B80715">
              <w:rPr>
                <w:rFonts w:ascii="Times New Roman" w:hAnsi="Times New Roman" w:cs="Times New Roman"/>
              </w:rPr>
              <w:t xml:space="preserve"> причины необходимости повышения правовой культуры человека, опасности правового нигилизма.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B80715">
              <w:rPr>
                <w:rFonts w:ascii="Times New Roman" w:hAnsi="Times New Roman" w:cs="Times New Roman"/>
              </w:rPr>
              <w:t xml:space="preserve">статьи Всеобщей декларации прав человека и ребенка; . 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 xml:space="preserve">Классифицировать </w:t>
            </w:r>
            <w:r w:rsidRPr="00B80715">
              <w:rPr>
                <w:rFonts w:ascii="Times New Roman" w:hAnsi="Times New Roman" w:cs="Times New Roman"/>
              </w:rPr>
              <w:t>права и свободы человека и гражданина, гарантируемые Конституцией РФ.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Иллюстрировать примерами</w:t>
            </w:r>
            <w:r w:rsidRPr="00B80715">
              <w:rPr>
                <w:rFonts w:ascii="Times New Roman" w:hAnsi="Times New Roman" w:cs="Times New Roman"/>
              </w:rPr>
              <w:t xml:space="preserve"> права человека на свободу; 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Рассматривать</w:t>
            </w:r>
            <w:r w:rsidRPr="00B80715">
              <w:rPr>
                <w:rFonts w:ascii="Times New Roman" w:hAnsi="Times New Roman" w:cs="Times New Roman"/>
              </w:rPr>
              <w:t xml:space="preserve"> гарантированность прав и свобод граждан, основываясь на Конституции РФ, документы международного права.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Участвовать</w:t>
            </w:r>
            <w:r w:rsidRPr="00B80715">
              <w:rPr>
                <w:rFonts w:ascii="Times New Roman" w:hAnsi="Times New Roman" w:cs="Times New Roman"/>
              </w:rPr>
              <w:t xml:space="preserve"> в дискуссиях по вопросам о необходимости развитого механизма, региональных и международных организаций по защите права человека и гражданина; о возможности демократии без прав граждан участвовать в делах управления государством.</w:t>
            </w:r>
          </w:p>
          <w:p w:rsidR="00B80715" w:rsidRPr="00B80715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0715">
              <w:rPr>
                <w:rFonts w:ascii="Times New Roman" w:hAnsi="Times New Roman" w:cs="Times New Roman"/>
                <w:b/>
              </w:rPr>
              <w:t>Характеризовать</w:t>
            </w:r>
            <w:r w:rsidRPr="00B80715">
              <w:rPr>
                <w:rFonts w:ascii="Times New Roman" w:hAnsi="Times New Roman" w:cs="Times New Roman"/>
              </w:rPr>
              <w:t xml:space="preserve"> презумпцию невиновности; рабство в понимании международного права.</w:t>
            </w:r>
          </w:p>
        </w:tc>
      </w:tr>
    </w:tbl>
    <w:p w:rsidR="00B80715" w:rsidRDefault="00B80715" w:rsidP="00552383">
      <w:pPr>
        <w:rPr>
          <w:b/>
        </w:rPr>
      </w:pPr>
    </w:p>
    <w:p w:rsidR="00A31DF2" w:rsidRDefault="00A31DF2" w:rsidP="00552383">
      <w:pPr>
        <w:rPr>
          <w:b/>
        </w:rPr>
      </w:pPr>
    </w:p>
    <w:p w:rsidR="00552383" w:rsidRDefault="00B80715" w:rsidP="00552383">
      <w:pPr>
        <w:rPr>
          <w:b/>
        </w:rPr>
        <w:sectPr w:rsidR="00552383" w:rsidSect="00B80715">
          <w:type w:val="continuous"/>
          <w:pgSz w:w="11906" w:h="16838"/>
          <w:pgMar w:top="850" w:right="1134" w:bottom="709" w:left="1134" w:header="720" w:footer="708" w:gutter="0"/>
          <w:cols w:space="720"/>
          <w:docGrid w:linePitch="360"/>
        </w:sectPr>
      </w:pPr>
      <w:r>
        <w:rPr>
          <w:b/>
        </w:rPr>
        <w:t>11 класс</w:t>
      </w:r>
    </w:p>
    <w:tbl>
      <w:tblPr>
        <w:tblW w:w="9894" w:type="dxa"/>
        <w:tblInd w:w="-5" w:type="dxa"/>
        <w:tblLayout w:type="fixed"/>
        <w:tblLook w:val="0000"/>
      </w:tblPr>
      <w:tblGrid>
        <w:gridCol w:w="661"/>
        <w:gridCol w:w="1720"/>
        <w:gridCol w:w="1560"/>
        <w:gridCol w:w="5953"/>
      </w:tblGrid>
      <w:tr w:rsidR="00B80715" w:rsidRPr="00552383" w:rsidTr="00B8071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0715" w:rsidRPr="00552383" w:rsidRDefault="00B80715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0715" w:rsidRPr="00552383" w:rsidRDefault="00B80715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</w:rPr>
              <w:t>Наименование темы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0715" w:rsidRPr="00552383" w:rsidRDefault="00B80715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715" w:rsidRPr="00552383" w:rsidRDefault="00B80715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</w:rPr>
              <w:t>Основные виды учебной деятельности</w:t>
            </w:r>
          </w:p>
        </w:tc>
      </w:tr>
      <w:tr w:rsidR="00B80715" w:rsidRPr="00552383" w:rsidTr="00B8071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552383" w:rsidRDefault="00B80715" w:rsidP="00B80715">
            <w:pPr>
              <w:pStyle w:val="a5"/>
              <w:numPr>
                <w:ilvl w:val="0"/>
                <w:numId w:val="3"/>
              </w:numPr>
              <w:snapToGrid w:val="0"/>
              <w:ind w:hanging="720"/>
              <w:jc w:val="center"/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552383" w:rsidRDefault="00B80715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</w:rPr>
              <w:t>Основные отрасли российского права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552383" w:rsidRDefault="009757EF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3B4C" w:rsidRPr="0023511D" w:rsidRDefault="00A73B4C" w:rsidP="00A73B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 xml:space="preserve">Классифицировать </w:t>
            </w:r>
            <w:r w:rsidRPr="0023511D">
              <w:rPr>
                <w:rFonts w:ascii="Times New Roman" w:hAnsi="Times New Roman" w:cs="Times New Roman"/>
              </w:rPr>
              <w:t xml:space="preserve">системы российского права по различным признакам; формы наследования; . </w:t>
            </w:r>
          </w:p>
          <w:p w:rsidR="0023511D" w:rsidRPr="0023511D" w:rsidRDefault="00A73B4C" w:rsidP="00A73B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>Иллюстрировать примерами</w:t>
            </w:r>
            <w:r w:rsidRPr="0023511D">
              <w:rPr>
                <w:rFonts w:ascii="Times New Roman" w:hAnsi="Times New Roman" w:cs="Times New Roman"/>
              </w:rPr>
              <w:t xml:space="preserve"> правоотношения в различных отраслях.</w:t>
            </w:r>
          </w:p>
          <w:p w:rsidR="00A73B4C" w:rsidRPr="0023511D" w:rsidRDefault="0023511D" w:rsidP="00A73B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</w:rPr>
              <w:t xml:space="preserve"> Сформировать знания об основах административного, гражданского, трудового, уголовного права.</w:t>
            </w:r>
          </w:p>
          <w:p w:rsidR="0023511D" w:rsidRPr="0023511D" w:rsidRDefault="0023511D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</w:rPr>
              <w:t>Сформировать умения применять правовые знания для оценивания конкретных правовых норм с точки зрения их соответствия законодательству Российской Федерации.</w:t>
            </w:r>
          </w:p>
          <w:p w:rsidR="00B80715" w:rsidRPr="0023511D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>Раскрывать</w:t>
            </w:r>
            <w:r w:rsidRPr="0023511D">
              <w:rPr>
                <w:rFonts w:ascii="Times New Roman" w:hAnsi="Times New Roman" w:cs="Times New Roman"/>
              </w:rPr>
              <w:t xml:space="preserve"> значение понятий имущественные отношения; предпринимательская деятельность; физическое, юридическое лицо; налоги;  семья; брак; проступок; преступление; юридическая ответственность.</w:t>
            </w:r>
          </w:p>
          <w:p w:rsidR="00B80715" w:rsidRPr="0023511D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>Называть</w:t>
            </w:r>
            <w:r w:rsidRPr="0023511D">
              <w:rPr>
                <w:rFonts w:ascii="Times New Roman" w:hAnsi="Times New Roman" w:cs="Times New Roman"/>
              </w:rPr>
              <w:t xml:space="preserve"> свои права в основных отраслях (гражданское, трудовое, семейное, административное, налоговое, экологическое, уголовное и т.д.); основные источники по отраслям права; участников трудовых отношений.</w:t>
            </w:r>
          </w:p>
          <w:p w:rsidR="00B80715" w:rsidRPr="0023511D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23511D">
              <w:rPr>
                <w:rFonts w:ascii="Times New Roman" w:hAnsi="Times New Roman" w:cs="Times New Roman"/>
              </w:rPr>
              <w:t>значение налоговой декларации.</w:t>
            </w:r>
          </w:p>
          <w:p w:rsidR="00B80715" w:rsidRPr="0023511D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>Объяснять</w:t>
            </w:r>
            <w:r w:rsidRPr="0023511D">
              <w:rPr>
                <w:rFonts w:ascii="Times New Roman" w:hAnsi="Times New Roman" w:cs="Times New Roman"/>
              </w:rPr>
              <w:t xml:space="preserve"> причины необходимости страхования; </w:t>
            </w:r>
          </w:p>
          <w:p w:rsidR="00B80715" w:rsidRPr="0023511D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>Сравнивать</w:t>
            </w:r>
            <w:r w:rsidRPr="0023511D">
              <w:rPr>
                <w:rFonts w:ascii="Times New Roman" w:hAnsi="Times New Roman" w:cs="Times New Roman"/>
              </w:rPr>
              <w:t xml:space="preserve"> различные организационно-правовые формы предпринимательства; содержание понятия «труд» в экономике и праве.  </w:t>
            </w:r>
          </w:p>
          <w:p w:rsidR="00B80715" w:rsidRPr="0023511D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>Рассматривать</w:t>
            </w:r>
            <w:r w:rsidRPr="0023511D">
              <w:rPr>
                <w:rFonts w:ascii="Times New Roman" w:hAnsi="Times New Roman" w:cs="Times New Roman"/>
              </w:rPr>
              <w:t xml:space="preserve"> лишение родительских прав, алименты.</w:t>
            </w:r>
          </w:p>
          <w:p w:rsidR="00B80715" w:rsidRPr="0023511D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>Объяснять</w:t>
            </w:r>
            <w:r w:rsidRPr="0023511D">
              <w:rPr>
                <w:rFonts w:ascii="Times New Roman" w:hAnsi="Times New Roman" w:cs="Times New Roman"/>
              </w:rPr>
              <w:t xml:space="preserve">, причины и порядок расторжения брака; процедуру защиты прав детей, оставшихся без родителей. </w:t>
            </w:r>
          </w:p>
          <w:p w:rsidR="00B80715" w:rsidRPr="0023511D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>Характеризовать</w:t>
            </w:r>
            <w:r w:rsidRPr="0023511D">
              <w:rPr>
                <w:rFonts w:ascii="Times New Roman" w:hAnsi="Times New Roman" w:cs="Times New Roman"/>
              </w:rPr>
              <w:t xml:space="preserve"> налоги, ставки налогообложения; усыновление (удочерение), опеку, попечительство.  </w:t>
            </w:r>
          </w:p>
          <w:p w:rsidR="00B80715" w:rsidRPr="0023511D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11D">
              <w:rPr>
                <w:rFonts w:ascii="Times New Roman" w:hAnsi="Times New Roman" w:cs="Times New Roman"/>
                <w:b/>
              </w:rPr>
              <w:t>Анализировать</w:t>
            </w:r>
            <w:r w:rsidRPr="0023511D">
              <w:rPr>
                <w:rFonts w:ascii="Times New Roman" w:hAnsi="Times New Roman" w:cs="Times New Roman"/>
              </w:rPr>
              <w:t xml:space="preserve"> конкретную ситуацию возникновения и раз</w:t>
            </w:r>
            <w:r w:rsidR="00A73B4C" w:rsidRPr="0023511D">
              <w:rPr>
                <w:rFonts w:ascii="Times New Roman" w:hAnsi="Times New Roman" w:cs="Times New Roman"/>
              </w:rPr>
              <w:t>решения гражданского спора</w:t>
            </w:r>
            <w:r w:rsidRPr="0023511D">
              <w:rPr>
                <w:rFonts w:ascii="Times New Roman" w:hAnsi="Times New Roman" w:cs="Times New Roman"/>
              </w:rPr>
              <w:t>.</w:t>
            </w:r>
          </w:p>
        </w:tc>
      </w:tr>
      <w:tr w:rsidR="00B80715" w:rsidRPr="00552383" w:rsidTr="00B8071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552383" w:rsidRDefault="00B80715" w:rsidP="00B80715">
            <w:pPr>
              <w:pStyle w:val="a5"/>
              <w:numPr>
                <w:ilvl w:val="0"/>
                <w:numId w:val="3"/>
              </w:numPr>
              <w:snapToGrid w:val="0"/>
              <w:ind w:hanging="720"/>
              <w:jc w:val="center"/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552383" w:rsidRDefault="00B80715" w:rsidP="00B80715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</w:rPr>
              <w:t>Основы российского судопроизводства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0715" w:rsidRPr="00552383" w:rsidRDefault="009757EF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>Раскрывать</w:t>
            </w:r>
            <w:r w:rsidRPr="00552383">
              <w:rPr>
                <w:rFonts w:ascii="Times New Roman" w:hAnsi="Times New Roman" w:cs="Times New Roman"/>
              </w:rPr>
              <w:t xml:space="preserve"> значение понятий имущественные отношения; гражданский процесс; процессуальное право; уголовный процесс; иск.</w:t>
            </w:r>
          </w:p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>Называть</w:t>
            </w:r>
            <w:r w:rsidRPr="00552383">
              <w:rPr>
                <w:rFonts w:ascii="Times New Roman" w:hAnsi="Times New Roman" w:cs="Times New Roman"/>
              </w:rPr>
              <w:t xml:space="preserve"> этапы судебного разбирательства, стадии уголовного и гражданского процессов..</w:t>
            </w:r>
          </w:p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 xml:space="preserve">Понимать </w:t>
            </w:r>
            <w:r w:rsidRPr="00552383">
              <w:rPr>
                <w:rFonts w:ascii="Times New Roman" w:hAnsi="Times New Roman" w:cs="Times New Roman"/>
              </w:rPr>
              <w:t>значение и роль суда, судей.</w:t>
            </w:r>
          </w:p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>Сравнивать</w:t>
            </w:r>
            <w:r w:rsidRPr="00552383">
              <w:rPr>
                <w:rFonts w:ascii="Times New Roman" w:hAnsi="Times New Roman" w:cs="Times New Roman"/>
              </w:rPr>
              <w:t xml:space="preserve"> различные организационно-правовые формы предпринимательства; содержание понятия «труд» в экономике и праве.  </w:t>
            </w:r>
          </w:p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 xml:space="preserve">Классифицировать </w:t>
            </w:r>
            <w:r w:rsidRPr="00552383">
              <w:rPr>
                <w:rFonts w:ascii="Times New Roman" w:hAnsi="Times New Roman" w:cs="Times New Roman"/>
              </w:rPr>
              <w:t xml:space="preserve">информацию об участниках судебных процессов. </w:t>
            </w:r>
          </w:p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>Иллюстрировать примерами</w:t>
            </w:r>
            <w:r w:rsidRPr="00552383">
              <w:rPr>
                <w:rFonts w:ascii="Times New Roman" w:hAnsi="Times New Roman" w:cs="Times New Roman"/>
              </w:rPr>
              <w:t xml:space="preserve"> правоотношения в различных отраслях.</w:t>
            </w:r>
          </w:p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>Рассматривать</w:t>
            </w:r>
            <w:r w:rsidRPr="00552383">
              <w:rPr>
                <w:rFonts w:ascii="Times New Roman" w:hAnsi="Times New Roman" w:cs="Times New Roman"/>
              </w:rPr>
              <w:t xml:space="preserve"> деятельность судей различных инстанций и уровней, суда присяжных заседателей.</w:t>
            </w:r>
          </w:p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>Объяснять</w:t>
            </w:r>
            <w:r w:rsidRPr="00552383">
              <w:rPr>
                <w:rFonts w:ascii="Times New Roman" w:hAnsi="Times New Roman" w:cs="Times New Roman"/>
              </w:rPr>
              <w:t xml:space="preserve">, причины и порядок расторжения брака; процедуру защиты прав детей, оставшихся без родителей. </w:t>
            </w:r>
          </w:p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>Характеризовать</w:t>
            </w:r>
            <w:r w:rsidRPr="00552383">
              <w:rPr>
                <w:rFonts w:ascii="Times New Roman" w:hAnsi="Times New Roman" w:cs="Times New Roman"/>
              </w:rPr>
              <w:t xml:space="preserve"> налоги, ставки налогообложения; усыновление (удочерение), опеку, попечительство.  </w:t>
            </w:r>
          </w:p>
          <w:p w:rsidR="00B80715" w:rsidRPr="00552383" w:rsidRDefault="00B80715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2383">
              <w:rPr>
                <w:rFonts w:ascii="Times New Roman" w:hAnsi="Times New Roman" w:cs="Times New Roman"/>
                <w:b/>
              </w:rPr>
              <w:t>Анализировать</w:t>
            </w:r>
            <w:r w:rsidRPr="00552383">
              <w:rPr>
                <w:rFonts w:ascii="Times New Roman" w:hAnsi="Times New Roman" w:cs="Times New Roman"/>
              </w:rPr>
              <w:t xml:space="preserve"> отдельные статьи ГПК РФ и УПК РФ</w:t>
            </w:r>
          </w:p>
        </w:tc>
      </w:tr>
      <w:tr w:rsidR="009757EF" w:rsidRPr="00552383" w:rsidTr="00B80715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57EF" w:rsidRPr="00552383" w:rsidRDefault="009757EF" w:rsidP="00B80715">
            <w:pPr>
              <w:pStyle w:val="a5"/>
              <w:numPr>
                <w:ilvl w:val="0"/>
                <w:numId w:val="3"/>
              </w:numPr>
              <w:snapToGrid w:val="0"/>
              <w:ind w:hanging="720"/>
              <w:jc w:val="center"/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57EF" w:rsidRPr="009757EF" w:rsidRDefault="009757EF" w:rsidP="009757EF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757EF">
              <w:rPr>
                <w:bCs/>
                <w:color w:val="000000"/>
              </w:rPr>
              <w:t>Международ</w:t>
            </w:r>
            <w:r>
              <w:rPr>
                <w:bCs/>
                <w:color w:val="000000"/>
              </w:rPr>
              <w:t>-</w:t>
            </w:r>
            <w:r w:rsidRPr="009757EF">
              <w:rPr>
                <w:bCs/>
                <w:color w:val="000000"/>
              </w:rPr>
              <w:t xml:space="preserve">ное право </w:t>
            </w:r>
          </w:p>
          <w:p w:rsidR="009757EF" w:rsidRPr="00552383" w:rsidRDefault="009757EF" w:rsidP="00B80715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57EF" w:rsidRDefault="009757EF" w:rsidP="00B807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7EF" w:rsidRDefault="009757EF" w:rsidP="009757EF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</w:rPr>
              <w:t xml:space="preserve">Знать </w:t>
            </w:r>
            <w:r>
              <w:rPr>
                <w:color w:val="000000"/>
              </w:rPr>
              <w:t>основные принципы и источники международного права. Субъекты международного права.</w:t>
            </w:r>
          </w:p>
          <w:p w:rsidR="009757EF" w:rsidRPr="00213F07" w:rsidRDefault="009757EF" w:rsidP="00B807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13F07">
              <w:rPr>
                <w:rFonts w:ascii="Times New Roman" w:hAnsi="Times New Roman" w:cs="Times New Roman"/>
                <w:iCs/>
                <w:color w:val="000000"/>
              </w:rPr>
              <w:t>Виды деятельности обучающихся:</w:t>
            </w:r>
            <w:r w:rsidRPr="00213F07">
              <w:rPr>
                <w:rStyle w:val="apple-converted-space"/>
                <w:rFonts w:ascii="Times New Roman" w:hAnsi="Times New Roman" w:cs="Times New Roman"/>
                <w:iCs/>
                <w:color w:val="000000"/>
              </w:rPr>
              <w:t> </w:t>
            </w:r>
            <w:r w:rsidRPr="00213F07">
              <w:rPr>
                <w:rFonts w:ascii="Times New Roman" w:hAnsi="Times New Roman" w:cs="Times New Roman"/>
                <w:iCs/>
                <w:color w:val="000000"/>
              </w:rPr>
              <w:t>самостоятельная работа с учебником, отбор и сравнение материала по нескольким источникам, просмотр учебных фильмов</w:t>
            </w:r>
          </w:p>
        </w:tc>
      </w:tr>
    </w:tbl>
    <w:p w:rsidR="000A196C" w:rsidRPr="00B80715" w:rsidRDefault="000A196C" w:rsidP="0023511D">
      <w:pPr>
        <w:pStyle w:val="a3"/>
        <w:shd w:val="clear" w:color="auto" w:fill="FFFFFF"/>
        <w:tabs>
          <w:tab w:val="left" w:pos="2520"/>
        </w:tabs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sectPr w:rsidR="000A196C" w:rsidRPr="00B80715" w:rsidSect="00B80715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F0A" w:rsidRDefault="00B23F0A" w:rsidP="00552383">
      <w:pPr>
        <w:spacing w:after="0" w:line="240" w:lineRule="auto"/>
      </w:pPr>
      <w:r>
        <w:separator/>
      </w:r>
    </w:p>
  </w:endnote>
  <w:endnote w:type="continuationSeparator" w:id="1">
    <w:p w:rsidR="00B23F0A" w:rsidRDefault="00B23F0A" w:rsidP="00552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F0A" w:rsidRDefault="00B23F0A" w:rsidP="00552383">
      <w:pPr>
        <w:spacing w:after="0" w:line="240" w:lineRule="auto"/>
      </w:pPr>
      <w:r>
        <w:separator/>
      </w:r>
    </w:p>
  </w:footnote>
  <w:footnote w:type="continuationSeparator" w:id="1">
    <w:p w:rsidR="00B23F0A" w:rsidRDefault="00B23F0A" w:rsidP="005523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E"/>
    <w:multiLevelType w:val="singleLevel"/>
    <w:tmpl w:val="0000000E"/>
    <w:name w:val="WW8Num2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</w:rPr>
    </w:lvl>
  </w:abstractNum>
  <w:abstractNum w:abstractNumId="2">
    <w:nsid w:val="00000010"/>
    <w:multiLevelType w:val="singleLevel"/>
    <w:tmpl w:val="00000010"/>
    <w:name w:val="WW8Num28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1030"/>
    <w:rsid w:val="00067DA3"/>
    <w:rsid w:val="000A196C"/>
    <w:rsid w:val="000B1912"/>
    <w:rsid w:val="000F4494"/>
    <w:rsid w:val="001A19F2"/>
    <w:rsid w:val="00213F07"/>
    <w:rsid w:val="0023511D"/>
    <w:rsid w:val="003411A9"/>
    <w:rsid w:val="003663B2"/>
    <w:rsid w:val="004B70C5"/>
    <w:rsid w:val="00552383"/>
    <w:rsid w:val="007D2C27"/>
    <w:rsid w:val="008D011A"/>
    <w:rsid w:val="009757EF"/>
    <w:rsid w:val="00A31DF2"/>
    <w:rsid w:val="00A73B4C"/>
    <w:rsid w:val="00B23F0A"/>
    <w:rsid w:val="00B80715"/>
    <w:rsid w:val="00C82227"/>
    <w:rsid w:val="00E50E21"/>
    <w:rsid w:val="00E65506"/>
    <w:rsid w:val="00E82E2F"/>
    <w:rsid w:val="00EF4F52"/>
    <w:rsid w:val="00F1250C"/>
    <w:rsid w:val="00F61DCA"/>
    <w:rsid w:val="00F91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6C"/>
  </w:style>
  <w:style w:type="paragraph" w:styleId="1">
    <w:name w:val="heading 1"/>
    <w:basedOn w:val="a"/>
    <w:next w:val="a"/>
    <w:link w:val="10"/>
    <w:qFormat/>
    <w:rsid w:val="00552383"/>
    <w:pPr>
      <w:keepNext/>
      <w:keepLines/>
      <w:tabs>
        <w:tab w:val="num" w:pos="0"/>
      </w:tabs>
      <w:suppressAutoHyphen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1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91030"/>
  </w:style>
  <w:style w:type="paragraph" w:customStyle="1" w:styleId="Default">
    <w:name w:val="Default"/>
    <w:rsid w:val="00067D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067DA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basedOn w:val="a0"/>
    <w:link w:val="11"/>
    <w:locked/>
    <w:rsid w:val="00067DA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67DA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52383"/>
    <w:rPr>
      <w:rFonts w:ascii="Cambria" w:eastAsia="Times New Roman" w:hAnsi="Cambria" w:cs="Times New Roman"/>
      <w:b/>
      <w:bCs/>
      <w:color w:val="365F91"/>
      <w:sz w:val="28"/>
      <w:szCs w:val="28"/>
      <w:lang w:eastAsia="zh-CN"/>
    </w:rPr>
  </w:style>
  <w:style w:type="paragraph" w:styleId="a5">
    <w:name w:val="List Paragraph"/>
    <w:basedOn w:val="a"/>
    <w:qFormat/>
    <w:rsid w:val="00552383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rsid w:val="00552383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7">
    <w:name w:val="Нижний колонтитул Знак"/>
    <w:basedOn w:val="a0"/>
    <w:link w:val="a6"/>
    <w:rsid w:val="00552383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semiHidden/>
    <w:unhideWhenUsed/>
    <w:rsid w:val="00552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523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7888</Words>
  <Characters>44968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Zacharuschkina</dc:creator>
  <cp:keywords/>
  <dc:description/>
  <cp:lastModifiedBy>Zacharuschkina</cp:lastModifiedBy>
  <cp:revision>12</cp:revision>
  <dcterms:created xsi:type="dcterms:W3CDTF">2020-08-27T05:46:00Z</dcterms:created>
  <dcterms:modified xsi:type="dcterms:W3CDTF">2020-09-09T09:52:00Z</dcterms:modified>
</cp:coreProperties>
</file>